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65999">
      <w:pPr>
        <w:jc w:val="center"/>
        <w:rPr>
          <w:rFonts w:ascii="Times New Roman" w:hAnsi="Times New Roman" w:cs="Times New Roman"/>
          <w:b/>
          <w:bCs/>
          <w:sz w:val="36"/>
          <w:szCs w:val="36"/>
          <w:lang w:eastAsia="zh-CN"/>
        </w:rPr>
      </w:pPr>
      <w:r>
        <w:rPr>
          <w:rFonts w:hint="eastAsia" w:ascii="Times New Roman" w:hAnsi="Times New Roman" w:cs="Times New Roman"/>
          <w:b/>
          <w:bCs/>
          <w:sz w:val="36"/>
          <w:szCs w:val="36"/>
          <w:lang w:val="en-US" w:eastAsia="zh-CN"/>
        </w:rPr>
        <w:t xml:space="preserve">4.27 </w:t>
      </w:r>
      <w:r>
        <w:rPr>
          <w:rFonts w:ascii="Times New Roman" w:hAnsi="Times New Roman" w:cs="Times New Roman"/>
          <w:b/>
          <w:bCs/>
          <w:sz w:val="36"/>
          <w:szCs w:val="36"/>
          <w:lang w:eastAsia="zh-CN"/>
        </w:rPr>
        <w:t>Fourth-panel discussion on transcription</w:t>
      </w:r>
    </w:p>
    <w:p w14:paraId="406B13AD">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(00:00:03): </w:t>
      </w:r>
      <w:r>
        <w:rPr>
          <w:rFonts w:ascii="Times New Roman" w:hAnsi="Times New Roman" w:cs="Times New Roman"/>
          <w:lang w:eastAsia="zh-CN"/>
        </w:rPr>
        <w:t xml:space="preserve">Hi, everyone. I am Eva, a current PhD student in Communication Studies at UKM, and I would like to thank you all very much for your participation and help. My primary research is on </w:t>
      </w:r>
      <w:r>
        <w:rPr>
          <w:rFonts w:ascii="Times New Roman" w:hAnsi="Times New Roman" w:cs="Times New Roman"/>
        </w:rPr>
        <w:t xml:space="preserve">the intercultural adjustment of </w:t>
      </w:r>
      <w:r>
        <w:rPr>
          <w:rFonts w:ascii="Times New Roman" w:hAnsi="Times New Roman" w:cs="Times New Roman"/>
          <w:lang w:eastAsia="zh-CN"/>
        </w:rPr>
        <w:t xml:space="preserve">Chinese </w:t>
      </w:r>
      <w:r>
        <w:rPr>
          <w:rFonts w:ascii="Times New Roman" w:hAnsi="Times New Roman" w:cs="Times New Roman"/>
        </w:rPr>
        <w:t>students in Malaysia</w:t>
      </w:r>
      <w:r>
        <w:rPr>
          <w:rFonts w:ascii="Times New Roman" w:hAnsi="Times New Roman" w:cs="Times New Roman"/>
          <w:lang w:eastAsia="zh-CN"/>
        </w:rPr>
        <w:t>. Today, I have invited five students from different universitys to have an online discussion in order to understand their motivation for coming to study in Malaysia and how they are adapting to study there</w:t>
      </w:r>
      <w:r>
        <w:rPr>
          <w:rFonts w:ascii="Times New Roman" w:hAnsi="Times New Roman" w:cs="Times New Roman"/>
        </w:rPr>
        <w:t>. Next, let's start with a self-introduction. Regarding your name, you don't have to use your real name when you share. You can introduce your nickname in the group, then your school</w:t>
      </w:r>
      <w:r>
        <w:rPr>
          <w:rFonts w:ascii="Times New Roman" w:hAnsi="Times New Roman" w:cs="Times New Roman"/>
          <w:lang w:eastAsia="zh-CN"/>
        </w:rPr>
        <w:t xml:space="preserve">, your </w:t>
      </w:r>
      <w:r>
        <w:rPr>
          <w:rFonts w:ascii="Times New Roman" w:hAnsi="Times New Roman" w:cs="Times New Roman"/>
        </w:rPr>
        <w:t>major</w:t>
      </w:r>
      <w:r>
        <w:rPr>
          <w:rFonts w:ascii="Times New Roman" w:hAnsi="Times New Roman" w:cs="Times New Roman"/>
          <w:lang w:eastAsia="zh-CN"/>
        </w:rPr>
        <w:t xml:space="preserve">, the </w:t>
      </w:r>
      <w:r>
        <w:rPr>
          <w:rFonts w:ascii="Times New Roman" w:hAnsi="Times New Roman" w:cs="Times New Roman"/>
        </w:rPr>
        <w:t>semester you are studying and whether you have any overseas experience before studying in Malaysia. That's about it</w:t>
      </w:r>
      <w:r>
        <w:rPr>
          <w:rFonts w:ascii="Times New Roman" w:hAnsi="Times New Roman" w:cs="Times New Roman"/>
          <w:lang w:eastAsia="zh-CN"/>
        </w:rPr>
        <w:t>.</w:t>
      </w:r>
    </w:p>
    <w:p w14:paraId="0F30883E">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(00:00:55): So, is it OK if we start with Sun?</w:t>
      </w:r>
    </w:p>
    <w:p w14:paraId="04F8E1ED">
      <w:pPr>
        <w:jc w:val="both"/>
        <w:rPr>
          <w:rFonts w:ascii="Times New Roman" w:hAnsi="Times New Roman" w:cs="Times New Roman"/>
        </w:rPr>
      </w:pPr>
      <w:r>
        <w:rPr>
          <w:rFonts w:ascii="Times New Roman" w:hAnsi="Times New Roman" w:cs="Times New Roman"/>
        </w:rPr>
        <w:t>Sun(00:01:00): OK, my name is Sun</w:t>
      </w:r>
      <w:r>
        <w:rPr>
          <w:rFonts w:ascii="Times New Roman" w:hAnsi="Times New Roman" w:cs="Times New Roman"/>
          <w:lang w:eastAsia="zh-CN"/>
        </w:rPr>
        <w:t>,</w:t>
      </w:r>
      <w:r>
        <w:rPr>
          <w:rFonts w:ascii="Times New Roman" w:hAnsi="Times New Roman" w:cs="Times New Roman"/>
        </w:rPr>
        <w:t xml:space="preserve"> I'm </w:t>
      </w:r>
      <w:r>
        <w:rPr>
          <w:rFonts w:ascii="Times New Roman" w:hAnsi="Times New Roman" w:cs="Times New Roman"/>
          <w:lang w:eastAsia="zh-CN"/>
        </w:rPr>
        <w:t xml:space="preserve">from </w:t>
      </w:r>
      <w:r>
        <w:rPr>
          <w:rFonts w:ascii="Times New Roman" w:hAnsi="Times New Roman" w:cs="Times New Roman"/>
        </w:rPr>
        <w:t xml:space="preserve">UTM Industrial Design, </w:t>
      </w:r>
      <w:r>
        <w:rPr>
          <w:rFonts w:ascii="Times New Roman" w:hAnsi="Times New Roman" w:cs="Times New Roman"/>
          <w:lang w:eastAsia="zh-CN"/>
        </w:rPr>
        <w:t xml:space="preserve">and I'm in my </w:t>
      </w:r>
      <w:r>
        <w:rPr>
          <w:rFonts w:ascii="Times New Roman" w:hAnsi="Times New Roman" w:cs="Times New Roman"/>
        </w:rPr>
        <w:t>5th semester</w:t>
      </w:r>
      <w:r>
        <w:rPr>
          <w:rFonts w:ascii="Times New Roman" w:hAnsi="Times New Roman" w:cs="Times New Roman"/>
          <w:lang w:eastAsia="zh-CN"/>
        </w:rPr>
        <w:t xml:space="preserve">. </w:t>
      </w:r>
      <w:r>
        <w:rPr>
          <w:rFonts w:ascii="Times New Roman" w:hAnsi="Times New Roman" w:cs="Times New Roman"/>
        </w:rPr>
        <w:t>I didn't have this kind of overseas study experience before I came to study in Malaysia.</w:t>
      </w:r>
    </w:p>
    <w:p w14:paraId="32070451">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(00:01:27): OK, so our next UPM student.</w:t>
      </w:r>
    </w:p>
    <w:p w14:paraId="6711DB5F">
      <w:pPr>
        <w:jc w:val="both"/>
        <w:rPr>
          <w:rFonts w:ascii="Times New Roman" w:hAnsi="Times New Roman" w:cs="Times New Roman"/>
        </w:rPr>
      </w:pPr>
      <w:r>
        <w:rPr>
          <w:rFonts w:ascii="Times New Roman" w:hAnsi="Times New Roman" w:cs="Times New Roman"/>
          <w:lang w:eastAsia="zh-CN"/>
        </w:rPr>
        <w:t xml:space="preserve">Xiao Huo </w:t>
      </w:r>
      <w:r>
        <w:rPr>
          <w:rFonts w:ascii="Times New Roman" w:hAnsi="Times New Roman" w:cs="Times New Roman"/>
        </w:rPr>
        <w:t xml:space="preserve">(00:01:38): Hi everyone, I'm Xiao Huo from UPM. I'm an Economics </w:t>
      </w:r>
      <w:r>
        <w:rPr>
          <w:rFonts w:ascii="Times New Roman" w:hAnsi="Times New Roman" w:cs="Times New Roman"/>
          <w:lang w:eastAsia="zh-CN"/>
        </w:rPr>
        <w:t xml:space="preserve">major, and I'm in my </w:t>
      </w:r>
      <w:r>
        <w:rPr>
          <w:rFonts w:ascii="Times New Roman" w:hAnsi="Times New Roman" w:cs="Times New Roman"/>
        </w:rPr>
        <w:t>sixth semester</w:t>
      </w:r>
      <w:r>
        <w:rPr>
          <w:rFonts w:ascii="Times New Roman" w:hAnsi="Times New Roman" w:cs="Times New Roman"/>
          <w:lang w:eastAsia="zh-CN"/>
        </w:rPr>
        <w:t xml:space="preserve">. </w:t>
      </w:r>
      <w:r>
        <w:rPr>
          <w:rFonts w:ascii="Times New Roman" w:hAnsi="Times New Roman" w:cs="Times New Roman"/>
        </w:rPr>
        <w:t>Like the student above</w:t>
      </w:r>
      <w:r>
        <w:rPr>
          <w:rFonts w:ascii="Times New Roman" w:hAnsi="Times New Roman" w:cs="Times New Roman"/>
          <w:lang w:eastAsia="zh-CN"/>
        </w:rPr>
        <w:t>,</w:t>
      </w:r>
      <w:r>
        <w:rPr>
          <w:rFonts w:ascii="Times New Roman" w:hAnsi="Times New Roman" w:cs="Times New Roman"/>
        </w:rPr>
        <w:t xml:space="preserve"> I had no overseas study experience before coming to Malaysia to go to university.</w:t>
      </w:r>
    </w:p>
    <w:p w14:paraId="1E8740F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(00:02:05): OK, thanks! So our next student from Indy.</w:t>
      </w:r>
    </w:p>
    <w:p w14:paraId="4ED2C591">
      <w:pPr>
        <w:jc w:val="both"/>
        <w:rPr>
          <w:rFonts w:ascii="Times New Roman" w:hAnsi="Times New Roman" w:cs="Times New Roman"/>
        </w:rPr>
      </w:pPr>
      <w:r>
        <w:rPr>
          <w:rFonts w:ascii="Times New Roman" w:hAnsi="Times New Roman" w:cs="Times New Roman"/>
          <w:lang w:eastAsia="zh-CN"/>
        </w:rPr>
        <w:t>Xiaosun</w:t>
      </w:r>
      <w:r>
        <w:rPr>
          <w:rFonts w:ascii="Times New Roman" w:hAnsi="Times New Roman" w:cs="Times New Roman"/>
        </w:rPr>
        <w:t xml:space="preserve">(00:02:12): Hello everyone. </w:t>
      </w:r>
      <w:r>
        <w:rPr>
          <w:rFonts w:hint="eastAsia" w:ascii="Times New Roman" w:hAnsi="Times New Roman" w:cs="Times New Roman"/>
          <w:lang w:eastAsia="zh-CN"/>
        </w:rPr>
        <w:t>My</w:t>
      </w:r>
      <w:r>
        <w:rPr>
          <w:rFonts w:ascii="Times New Roman" w:hAnsi="Times New Roman" w:cs="Times New Roman"/>
        </w:rPr>
        <w:t xml:space="preserve"> name is </w:t>
      </w:r>
      <w:r>
        <w:rPr>
          <w:rFonts w:hint="eastAsia" w:ascii="Times New Roman" w:hAnsi="Times New Roman" w:cs="Times New Roman"/>
          <w:lang w:eastAsia="zh-CN"/>
        </w:rPr>
        <w:t>Xiao</w:t>
      </w:r>
      <w:r>
        <w:rPr>
          <w:rFonts w:ascii="Times New Roman" w:hAnsi="Times New Roman" w:cs="Times New Roman"/>
        </w:rPr>
        <w:t>Su</w:t>
      </w:r>
      <w:r>
        <w:rPr>
          <w:rFonts w:hint="eastAsia" w:ascii="Times New Roman" w:hAnsi="Times New Roman" w:cs="Times New Roman"/>
          <w:lang w:val="en-US" w:eastAsia="zh-CN"/>
        </w:rPr>
        <w:t>n</w:t>
      </w:r>
      <w:r>
        <w:rPr>
          <w:rFonts w:ascii="Times New Roman" w:hAnsi="Times New Roman" w:cs="Times New Roman"/>
          <w:lang w:eastAsia="zh-CN"/>
        </w:rPr>
        <w:t>. I am 19 years old this year and</w:t>
      </w:r>
      <w:r>
        <w:rPr>
          <w:rFonts w:ascii="Times New Roman" w:hAnsi="Times New Roman" w:cs="Times New Roman"/>
        </w:rPr>
        <w:t xml:space="preserve"> in the </w:t>
      </w:r>
      <w:r>
        <w:rPr>
          <w:rFonts w:ascii="Times New Roman" w:hAnsi="Times New Roman" w:cs="Times New Roman"/>
          <w:lang w:eastAsia="zh-CN"/>
        </w:rPr>
        <w:t xml:space="preserve">third </w:t>
      </w:r>
      <w:r>
        <w:rPr>
          <w:rFonts w:ascii="Times New Roman" w:hAnsi="Times New Roman" w:cs="Times New Roman"/>
        </w:rPr>
        <w:t xml:space="preserve">semester of the marketing </w:t>
      </w:r>
      <w:r>
        <w:rPr>
          <w:rFonts w:ascii="Times New Roman" w:hAnsi="Times New Roman" w:cs="Times New Roman"/>
          <w:lang w:eastAsia="zh-CN"/>
        </w:rPr>
        <w:t>programme at</w:t>
      </w:r>
      <w:r>
        <w:rPr>
          <w:rFonts w:ascii="Times New Roman" w:hAnsi="Times New Roman" w:cs="Times New Roman"/>
        </w:rPr>
        <w:t xml:space="preserve"> In</w:t>
      </w:r>
      <w:r>
        <w:rPr>
          <w:rFonts w:hint="eastAsia" w:ascii="Times New Roman" w:hAnsi="Times New Roman" w:cs="Times New Roman"/>
          <w:lang w:eastAsia="zh-CN"/>
        </w:rPr>
        <w:t>ti</w:t>
      </w:r>
      <w:r>
        <w:rPr>
          <w:rFonts w:ascii="Times New Roman" w:hAnsi="Times New Roman" w:cs="Times New Roman"/>
          <w:lang w:eastAsia="zh-CN"/>
        </w:rPr>
        <w:t>'</w:t>
      </w:r>
      <w:r>
        <w:rPr>
          <w:rFonts w:hint="eastAsia" w:ascii="Times New Roman" w:hAnsi="Times New Roman" w:cs="Times New Roman"/>
          <w:lang w:eastAsia="zh-CN"/>
        </w:rPr>
        <w:t xml:space="preserve">s </w:t>
      </w:r>
      <w:r>
        <w:rPr>
          <w:rFonts w:ascii="Times New Roman" w:hAnsi="Times New Roman" w:cs="Times New Roman"/>
          <w:lang w:eastAsia="zh-CN"/>
        </w:rPr>
        <w:t>International U</w:t>
      </w:r>
      <w:r>
        <w:rPr>
          <w:rFonts w:hint="eastAsia" w:ascii="Times New Roman" w:hAnsi="Times New Roman" w:cs="Times New Roman"/>
          <w:lang w:eastAsia="zh-CN"/>
        </w:rPr>
        <w:t>niversity</w:t>
      </w:r>
      <w:r>
        <w:rPr>
          <w:rFonts w:ascii="Times New Roman" w:hAnsi="Times New Roman" w:cs="Times New Roman"/>
        </w:rPr>
        <w:t>.</w:t>
      </w:r>
      <w:r>
        <w:rPr>
          <w:rFonts w:hint="eastAsia" w:ascii="Times New Roman" w:hAnsi="Times New Roman" w:cs="Times New Roman"/>
          <w:lang w:eastAsia="zh-CN"/>
        </w:rPr>
        <w:t xml:space="preserve"> </w:t>
      </w:r>
      <w:r>
        <w:rPr>
          <w:rFonts w:ascii="Times New Roman" w:hAnsi="Times New Roman" w:cs="Times New Roman"/>
        </w:rPr>
        <w:t>I've never studied abroad before, but I went abroad straight after graduating from high school.</w:t>
      </w:r>
    </w:p>
    <w:p w14:paraId="55E5F944">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(00:02:34): OK, thank you for sharing</w:t>
      </w:r>
      <w:r>
        <w:rPr>
          <w:rFonts w:ascii="Times New Roman" w:hAnsi="Times New Roman" w:cs="Times New Roman"/>
          <w:lang w:eastAsia="zh-CN"/>
        </w:rPr>
        <w:t xml:space="preserve">. </w:t>
      </w:r>
      <w:r>
        <w:rPr>
          <w:rFonts w:ascii="Times New Roman" w:hAnsi="Times New Roman" w:cs="Times New Roman"/>
        </w:rPr>
        <w:t xml:space="preserve">Next, I would like to know some of your preparation and academic expectations before coming to Malaysia, </w:t>
      </w:r>
      <w:r>
        <w:rPr>
          <w:rFonts w:ascii="Times New Roman" w:hAnsi="Times New Roman" w:cs="Times New Roman"/>
          <w:lang w:eastAsia="zh-CN"/>
        </w:rPr>
        <w:t xml:space="preserve">precisely </w:t>
      </w:r>
      <w:r>
        <w:rPr>
          <w:rFonts w:ascii="Times New Roman" w:hAnsi="Times New Roman" w:cs="Times New Roman"/>
        </w:rPr>
        <w:t xml:space="preserve">why we chose to study in Malaysia, whether we did any academic preparation before coming to Malaysia to study, </w:t>
      </w:r>
      <w:r>
        <w:rPr>
          <w:rFonts w:ascii="Times New Roman" w:hAnsi="Times New Roman" w:cs="Times New Roman"/>
          <w:lang w:eastAsia="zh-CN"/>
        </w:rPr>
        <w:t xml:space="preserve">and </w:t>
      </w:r>
      <w:r>
        <w:rPr>
          <w:rFonts w:ascii="Times New Roman" w:hAnsi="Times New Roman" w:cs="Times New Roman"/>
        </w:rPr>
        <w:t>what our academic expectations are.</w:t>
      </w:r>
    </w:p>
    <w:p w14:paraId="470F4226">
      <w:pPr>
        <w:jc w:val="both"/>
        <w:rPr>
          <w:rFonts w:ascii="Times New Roman" w:hAnsi="Times New Roman" w:cs="Times New Roman"/>
          <w:lang w:eastAsia="zh-CN"/>
        </w:rPr>
      </w:pPr>
      <w:r>
        <w:rPr>
          <w:rFonts w:ascii="Times New Roman" w:hAnsi="Times New Roman" w:cs="Times New Roman"/>
        </w:rPr>
        <w:t>Sun(00:03:03): OK, let me start</w:t>
      </w:r>
      <w:r>
        <w:rPr>
          <w:rFonts w:ascii="Times New Roman" w:hAnsi="Times New Roman" w:cs="Times New Roman"/>
          <w:lang w:eastAsia="zh-CN"/>
        </w:rPr>
        <w:t xml:space="preserve">. </w:t>
      </w:r>
      <w:r>
        <w:rPr>
          <w:rFonts w:hint="eastAsia" w:ascii="Times New Roman" w:hAnsi="Times New Roman" w:cs="Times New Roman"/>
        </w:rPr>
        <w:t>First of all, the motivation to study in Malaysia  is the suggestion o…</w:t>
      </w:r>
      <w:r>
        <w:rPr>
          <w:rFonts w:ascii="Times New Roman" w:hAnsi="Times New Roman" w:cs="Times New Roman"/>
        </w:rPr>
        <w:t xml:space="preserve"> </w:t>
      </w:r>
      <w:r>
        <w:rPr>
          <w:rFonts w:ascii="Times New Roman" w:hAnsi="Times New Roman" w:cs="Times New Roman"/>
          <w:lang w:eastAsia="zh-CN"/>
        </w:rPr>
        <w:t xml:space="preserve">When it comes to academic preparation, </w:t>
      </w:r>
      <w:r>
        <w:rPr>
          <w:rFonts w:ascii="Times New Roman" w:hAnsi="Times New Roman" w:cs="Times New Roman"/>
        </w:rPr>
        <w:t>first of all</w:t>
      </w:r>
      <w:r>
        <w:rPr>
          <w:rFonts w:ascii="Times New Roman" w:hAnsi="Times New Roman" w:cs="Times New Roman"/>
          <w:lang w:eastAsia="zh-CN"/>
        </w:rPr>
        <w:t xml:space="preserve">, </w:t>
      </w:r>
      <w:r>
        <w:rPr>
          <w:rFonts w:ascii="Times New Roman" w:hAnsi="Times New Roman" w:cs="Times New Roman"/>
        </w:rPr>
        <w:t xml:space="preserve">the colleges and universities in Malaysia need IELTS scores, so </w:t>
      </w:r>
      <w:r>
        <w:rPr>
          <w:rFonts w:ascii="Times New Roman" w:hAnsi="Times New Roman" w:cs="Times New Roman"/>
          <w:lang w:eastAsia="zh-CN"/>
        </w:rPr>
        <w:t xml:space="preserve">I </w:t>
      </w:r>
      <w:r>
        <w:rPr>
          <w:rFonts w:ascii="Times New Roman" w:hAnsi="Times New Roman" w:cs="Times New Roman"/>
        </w:rPr>
        <w:t>must have gone through the IELTS training and learning to finish the basic scores and master specific communication skills. Secondly</w:t>
      </w:r>
      <w:r>
        <w:rPr>
          <w:rFonts w:ascii="Times New Roman" w:hAnsi="Times New Roman" w:cs="Times New Roman"/>
          <w:lang w:eastAsia="zh-CN"/>
        </w:rPr>
        <w:t xml:space="preserve">, </w:t>
      </w:r>
      <w:r>
        <w:rPr>
          <w:rFonts w:ascii="Times New Roman" w:hAnsi="Times New Roman" w:cs="Times New Roman"/>
        </w:rPr>
        <w:t xml:space="preserve">I </w:t>
      </w:r>
      <w:r>
        <w:rPr>
          <w:rFonts w:ascii="Times New Roman" w:hAnsi="Times New Roman" w:cs="Times New Roman"/>
          <w:lang w:eastAsia="zh-CN"/>
        </w:rPr>
        <w:t xml:space="preserve">also went </w:t>
      </w:r>
      <w:r>
        <w:rPr>
          <w:rFonts w:ascii="Times New Roman" w:hAnsi="Times New Roman" w:cs="Times New Roman"/>
        </w:rPr>
        <w:t>online</w:t>
      </w:r>
      <w:r>
        <w:rPr>
          <w:rFonts w:ascii="Times New Roman" w:hAnsi="Times New Roman" w:cs="Times New Roman"/>
          <w:lang w:eastAsia="zh-CN"/>
        </w:rPr>
        <w:t xml:space="preserve">, through the </w:t>
      </w:r>
      <w:r>
        <w:rPr>
          <w:rFonts w:hint="eastAsia" w:ascii="Times New Roman" w:hAnsi="Times New Roman" w:cs="Times New Roman"/>
          <w:lang w:eastAsia="zh-CN"/>
        </w:rPr>
        <w:t>Little Red Book</w:t>
      </w:r>
      <w:r>
        <w:rPr>
          <w:rFonts w:ascii="Times New Roman" w:hAnsi="Times New Roman" w:cs="Times New Roman"/>
          <w:lang w:eastAsia="zh-CN"/>
        </w:rPr>
        <w:t xml:space="preserve">, </w:t>
      </w:r>
      <w:r>
        <w:rPr>
          <w:rFonts w:ascii="Times New Roman" w:hAnsi="Times New Roman" w:cs="Times New Roman"/>
        </w:rPr>
        <w:t xml:space="preserve">to understand the ranking of these colleges and universities in Malaysia, admissions specialities, Malaysia's climate and environment, religious beliefs, </w:t>
      </w:r>
      <w:r>
        <w:rPr>
          <w:rFonts w:ascii="Times New Roman" w:hAnsi="Times New Roman" w:cs="Times New Roman"/>
          <w:lang w:eastAsia="zh-CN"/>
        </w:rPr>
        <w:t>and so on.</w:t>
      </w:r>
    </w:p>
    <w:p w14:paraId="6E214F33">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(00:04:39): OK. Huo</w:t>
      </w:r>
      <w:r>
        <w:rPr>
          <w:rFonts w:ascii="Times New Roman" w:hAnsi="Times New Roman" w:cs="Times New Roman"/>
          <w:lang w:eastAsia="zh-CN"/>
        </w:rPr>
        <w:t xml:space="preserve">, </w:t>
      </w:r>
      <w:r>
        <w:rPr>
          <w:rFonts w:ascii="Times New Roman" w:hAnsi="Times New Roman" w:cs="Times New Roman"/>
        </w:rPr>
        <w:t>what about you?</w:t>
      </w:r>
    </w:p>
    <w:p w14:paraId="3B749F66">
      <w:pPr>
        <w:jc w:val="both"/>
        <w:rPr>
          <w:rFonts w:ascii="Times New Roman" w:hAnsi="Times New Roman" w:cs="Times New Roman"/>
        </w:rPr>
      </w:pPr>
      <w:r>
        <w:rPr>
          <w:rFonts w:ascii="Times New Roman" w:hAnsi="Times New Roman" w:cs="Times New Roman"/>
          <w:lang w:eastAsia="zh-CN"/>
        </w:rPr>
        <w:t xml:space="preserve">Xiao Huo </w:t>
      </w:r>
      <w:r>
        <w:rPr>
          <w:rFonts w:ascii="Times New Roman" w:hAnsi="Times New Roman" w:cs="Times New Roman"/>
        </w:rPr>
        <w:t>(00:04:42): I'm not quite the same as that student. We have an international department in our high school</w:t>
      </w:r>
      <w:r>
        <w:rPr>
          <w:rFonts w:ascii="Times New Roman" w:hAnsi="Times New Roman" w:cs="Times New Roman"/>
          <w:lang w:eastAsia="zh-CN"/>
        </w:rPr>
        <w:t xml:space="preserve">, which </w:t>
      </w:r>
      <w:r>
        <w:rPr>
          <w:rFonts w:ascii="Times New Roman" w:hAnsi="Times New Roman" w:cs="Times New Roman"/>
        </w:rPr>
        <w:t xml:space="preserve">has specialised IELTS courses </w:t>
      </w:r>
      <w:r>
        <w:rPr>
          <w:rFonts w:ascii="Times New Roman" w:hAnsi="Times New Roman" w:cs="Times New Roman"/>
          <w:lang w:eastAsia="zh-CN"/>
        </w:rPr>
        <w:t xml:space="preserve">and small languages, and it doesn't require the college entrance exam, so I </w:t>
      </w:r>
      <w:r>
        <w:rPr>
          <w:rFonts w:ascii="Times New Roman" w:hAnsi="Times New Roman" w:cs="Times New Roman"/>
        </w:rPr>
        <w:t xml:space="preserve">thought it was one more way. At </w:t>
      </w:r>
      <w:r>
        <w:rPr>
          <w:rFonts w:ascii="Times New Roman" w:hAnsi="Times New Roman" w:cs="Times New Roman"/>
          <w:lang w:eastAsia="zh-CN"/>
        </w:rPr>
        <w:t xml:space="preserve">that time, I was caught up with the new college entrance examination in China, and I </w:t>
      </w:r>
      <w:r>
        <w:rPr>
          <w:rFonts w:ascii="Times New Roman" w:hAnsi="Times New Roman" w:cs="Times New Roman"/>
        </w:rPr>
        <w:t xml:space="preserve">couldn't figure out if </w:t>
      </w:r>
      <w:r>
        <w:rPr>
          <w:rFonts w:ascii="Times New Roman" w:hAnsi="Times New Roman" w:cs="Times New Roman"/>
          <w:lang w:eastAsia="zh-CN"/>
        </w:rPr>
        <w:t xml:space="preserve">it was a </w:t>
      </w:r>
      <w:r>
        <w:rPr>
          <w:rFonts w:ascii="Times New Roman" w:hAnsi="Times New Roman" w:cs="Times New Roman"/>
        </w:rPr>
        <w:t>good idea or not</w:t>
      </w:r>
      <w:r>
        <w:rPr>
          <w:rFonts w:ascii="Times New Roman" w:hAnsi="Times New Roman" w:cs="Times New Roman"/>
          <w:lang w:eastAsia="zh-CN"/>
        </w:rPr>
        <w:t xml:space="preserve">, and I was afraid of how it would affect me. </w:t>
      </w:r>
      <w:r>
        <w:rPr>
          <w:rFonts w:ascii="Times New Roman" w:hAnsi="Times New Roman" w:cs="Times New Roman"/>
        </w:rPr>
        <w:t xml:space="preserve">I </w:t>
      </w:r>
      <w:r>
        <w:rPr>
          <w:rFonts w:ascii="Times New Roman" w:hAnsi="Times New Roman" w:cs="Times New Roman"/>
          <w:lang w:eastAsia="zh-CN"/>
        </w:rPr>
        <w:t>took the school</w:t>
      </w:r>
      <w:r>
        <w:rPr>
          <w:rFonts w:ascii="Times New Roman" w:hAnsi="Times New Roman" w:cs="Times New Roman"/>
        </w:rPr>
        <w:t>'s final exam</w:t>
      </w:r>
      <w:r>
        <w:rPr>
          <w:rFonts w:ascii="Times New Roman" w:hAnsi="Times New Roman" w:cs="Times New Roman"/>
          <w:lang w:eastAsia="zh-CN"/>
        </w:rPr>
        <w:t xml:space="preserve">, passed it and </w:t>
      </w:r>
      <w:r>
        <w:rPr>
          <w:rFonts w:ascii="Times New Roman" w:hAnsi="Times New Roman" w:cs="Times New Roman"/>
        </w:rPr>
        <w:t>prepared for IELTS</w:t>
      </w:r>
      <w:r>
        <w:rPr>
          <w:rFonts w:ascii="Times New Roman" w:hAnsi="Times New Roman" w:cs="Times New Roman"/>
          <w:lang w:eastAsia="zh-CN"/>
        </w:rPr>
        <w:t xml:space="preserve">, which I took in the </w:t>
      </w:r>
      <w:r>
        <w:rPr>
          <w:rFonts w:ascii="Times New Roman" w:hAnsi="Times New Roman" w:cs="Times New Roman"/>
        </w:rPr>
        <w:t xml:space="preserve">first term of my third year of high school. </w:t>
      </w:r>
      <w:r>
        <w:rPr>
          <w:rFonts w:ascii="Times New Roman" w:hAnsi="Times New Roman" w:cs="Times New Roman"/>
          <w:lang w:eastAsia="zh-CN"/>
        </w:rPr>
        <w:t xml:space="preserve">After that, the school's international department </w:t>
      </w:r>
      <w:r>
        <w:rPr>
          <w:rFonts w:ascii="Times New Roman" w:hAnsi="Times New Roman" w:cs="Times New Roman"/>
        </w:rPr>
        <w:t xml:space="preserve">introduced us </w:t>
      </w:r>
      <w:r>
        <w:rPr>
          <w:rFonts w:ascii="Times New Roman" w:hAnsi="Times New Roman" w:cs="Times New Roman"/>
          <w:lang w:eastAsia="zh-CN"/>
        </w:rPr>
        <w:t xml:space="preserve">to the </w:t>
      </w:r>
      <w:r>
        <w:rPr>
          <w:rFonts w:ascii="Times New Roman" w:hAnsi="Times New Roman" w:cs="Times New Roman"/>
        </w:rPr>
        <w:t xml:space="preserve">QS ranking of </w:t>
      </w:r>
      <w:r>
        <w:rPr>
          <w:rFonts w:ascii="Times New Roman" w:hAnsi="Times New Roman" w:cs="Times New Roman"/>
          <w:lang w:eastAsia="zh-CN"/>
        </w:rPr>
        <w:t xml:space="preserve">Malaysian universities, which </w:t>
      </w:r>
      <w:r>
        <w:rPr>
          <w:rFonts w:ascii="Times New Roman" w:hAnsi="Times New Roman" w:cs="Times New Roman"/>
        </w:rPr>
        <w:t>is also higher</w:t>
      </w:r>
      <w:r>
        <w:rPr>
          <w:rFonts w:ascii="Times New Roman" w:hAnsi="Times New Roman" w:cs="Times New Roman"/>
          <w:lang w:eastAsia="zh-CN"/>
        </w:rPr>
        <w:t xml:space="preserve">, </w:t>
      </w:r>
      <w:r>
        <w:rPr>
          <w:rFonts w:ascii="Times New Roman" w:hAnsi="Times New Roman" w:cs="Times New Roman"/>
        </w:rPr>
        <w:t>the majors are also better</w:t>
      </w:r>
      <w:r>
        <w:rPr>
          <w:rFonts w:ascii="Times New Roman" w:hAnsi="Times New Roman" w:cs="Times New Roman"/>
          <w:lang w:eastAsia="zh-CN"/>
        </w:rPr>
        <w:t xml:space="preserve">, and they are </w:t>
      </w:r>
      <w:r>
        <w:rPr>
          <w:rFonts w:ascii="Times New Roman" w:hAnsi="Times New Roman" w:cs="Times New Roman"/>
        </w:rPr>
        <w:t xml:space="preserve">also recognised back </w:t>
      </w:r>
      <w:r>
        <w:rPr>
          <w:rFonts w:ascii="Times New Roman" w:hAnsi="Times New Roman" w:cs="Times New Roman"/>
          <w:lang w:eastAsia="zh-CN"/>
        </w:rPr>
        <w:t>home</w:t>
      </w:r>
      <w:r>
        <w:rPr>
          <w:rFonts w:ascii="Times New Roman" w:hAnsi="Times New Roman" w:cs="Times New Roman"/>
        </w:rPr>
        <w:t xml:space="preserve">. However, I am now in my sixth semester, and I am a little bit doubtful that it will not be recognised as soon as I return to my country. </w:t>
      </w:r>
      <w:r>
        <w:rPr>
          <w:rFonts w:ascii="Times New Roman" w:hAnsi="Times New Roman" w:cs="Times New Roman"/>
          <w:lang w:eastAsia="zh-CN"/>
        </w:rPr>
        <w:t>I feel sure that if I go back, it will be different from those who graduated from European and American universities.</w:t>
      </w:r>
    </w:p>
    <w:p w14:paraId="36069E0D">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(00:06:15): It mainly depends on which industry you </w:t>
      </w:r>
      <w:r>
        <w:rPr>
          <w:rFonts w:ascii="Times New Roman" w:hAnsi="Times New Roman" w:cs="Times New Roman"/>
          <w:lang w:eastAsia="zh-CN"/>
        </w:rPr>
        <w:t xml:space="preserve">would </w:t>
      </w:r>
      <w:r>
        <w:rPr>
          <w:rFonts w:ascii="Times New Roman" w:hAnsi="Times New Roman" w:cs="Times New Roman"/>
        </w:rPr>
        <w:t>go into. I think corporate would be better, but if you go into education, you might be slightly disappointed.</w:t>
      </w:r>
    </w:p>
    <w:p w14:paraId="121406EE">
      <w:pPr>
        <w:jc w:val="both"/>
        <w:rPr>
          <w:rFonts w:ascii="Times New Roman" w:hAnsi="Times New Roman" w:cs="Times New Roman"/>
        </w:rPr>
      </w:pPr>
      <w:r>
        <w:rPr>
          <w:rFonts w:ascii="Times New Roman" w:hAnsi="Times New Roman" w:cs="Times New Roman"/>
        </w:rPr>
        <w:t xml:space="preserve">XiaoHuo(00:06:24): </w:t>
      </w:r>
      <w:r>
        <w:rPr>
          <w:rFonts w:ascii="Times New Roman" w:hAnsi="Times New Roman" w:cs="Times New Roman"/>
          <w:lang w:eastAsia="zh-CN"/>
        </w:rPr>
        <w:t xml:space="preserve">Actually, I chose this major because my family </w:t>
      </w:r>
      <w:r>
        <w:rPr>
          <w:rFonts w:ascii="Times New Roman" w:hAnsi="Times New Roman" w:cs="Times New Roman"/>
        </w:rPr>
        <w:t xml:space="preserve">thought that it </w:t>
      </w:r>
      <w:r>
        <w:rPr>
          <w:rFonts w:ascii="Times New Roman" w:hAnsi="Times New Roman" w:cs="Times New Roman"/>
          <w:lang w:eastAsia="zh-CN"/>
        </w:rPr>
        <w:t xml:space="preserve">was better for a girl to select business, and the </w:t>
      </w:r>
      <w:r>
        <w:rPr>
          <w:rFonts w:ascii="Times New Roman" w:hAnsi="Times New Roman" w:cs="Times New Roman"/>
        </w:rPr>
        <w:t xml:space="preserve">other engineering disciplines didn't suit </w:t>
      </w:r>
      <w:r>
        <w:rPr>
          <w:rFonts w:ascii="Times New Roman" w:hAnsi="Times New Roman" w:cs="Times New Roman"/>
          <w:lang w:eastAsia="zh-CN"/>
        </w:rPr>
        <w:t>me</w:t>
      </w:r>
      <w:r>
        <w:rPr>
          <w:rFonts w:ascii="Times New Roman" w:hAnsi="Times New Roman" w:cs="Times New Roman"/>
        </w:rPr>
        <w:t xml:space="preserve">, and computers didn't suit </w:t>
      </w:r>
      <w:r>
        <w:rPr>
          <w:rFonts w:ascii="Times New Roman" w:hAnsi="Times New Roman" w:cs="Times New Roman"/>
          <w:lang w:eastAsia="zh-CN"/>
        </w:rPr>
        <w:t xml:space="preserve">me </w:t>
      </w:r>
      <w:r>
        <w:rPr>
          <w:rFonts w:ascii="Times New Roman" w:hAnsi="Times New Roman" w:cs="Times New Roman"/>
        </w:rPr>
        <w:t xml:space="preserve">either. But </w:t>
      </w:r>
      <w:r>
        <w:rPr>
          <w:rFonts w:ascii="Times New Roman" w:hAnsi="Times New Roman" w:cs="Times New Roman"/>
          <w:lang w:eastAsia="zh-CN"/>
        </w:rPr>
        <w:t xml:space="preserve">business is </w:t>
      </w:r>
      <w:r>
        <w:rPr>
          <w:rFonts w:ascii="Times New Roman" w:hAnsi="Times New Roman" w:cs="Times New Roman"/>
        </w:rPr>
        <w:t>a bit saturated now</w:t>
      </w:r>
      <w:r>
        <w:rPr>
          <w:rFonts w:ascii="Times New Roman" w:hAnsi="Times New Roman" w:cs="Times New Roman"/>
          <w:lang w:eastAsia="zh-CN"/>
        </w:rPr>
        <w:t>. T</w:t>
      </w:r>
      <w:r>
        <w:rPr>
          <w:rFonts w:ascii="Times New Roman" w:hAnsi="Times New Roman" w:cs="Times New Roman"/>
        </w:rPr>
        <w:t xml:space="preserve">he competition is quite big. </w:t>
      </w:r>
      <w:r>
        <w:rPr>
          <w:rFonts w:ascii="Times New Roman" w:hAnsi="Times New Roman" w:cs="Times New Roman"/>
          <w:lang w:eastAsia="zh-CN"/>
        </w:rPr>
        <w:t xml:space="preserve">I'm </w:t>
      </w:r>
      <w:r>
        <w:rPr>
          <w:rFonts w:ascii="Times New Roman" w:hAnsi="Times New Roman" w:cs="Times New Roman"/>
        </w:rPr>
        <w:t>a bit disappointed now.</w:t>
      </w:r>
    </w:p>
    <w:p w14:paraId="4E10D6C3">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(00:06:58): Go for it! You're graduating in your sixth term.</w:t>
      </w:r>
    </w:p>
    <w:p w14:paraId="36F59724">
      <w:pPr>
        <w:jc w:val="both"/>
        <w:rPr>
          <w:rFonts w:ascii="Times New Roman" w:hAnsi="Times New Roman" w:cs="Times New Roman"/>
        </w:rPr>
      </w:pPr>
      <w:r>
        <w:rPr>
          <w:rFonts w:ascii="Times New Roman" w:hAnsi="Times New Roman" w:cs="Times New Roman"/>
          <w:lang w:eastAsia="zh-CN"/>
        </w:rPr>
        <w:t xml:space="preserve">Xiao Huo </w:t>
      </w:r>
      <w:r>
        <w:rPr>
          <w:rFonts w:ascii="Times New Roman" w:hAnsi="Times New Roman" w:cs="Times New Roman"/>
        </w:rPr>
        <w:t xml:space="preserve">(00:07:04): No, there's </w:t>
      </w:r>
      <w:r>
        <w:rPr>
          <w:rFonts w:ascii="Times New Roman" w:hAnsi="Times New Roman" w:cs="Times New Roman"/>
          <w:lang w:eastAsia="zh-CN"/>
        </w:rPr>
        <w:t>one</w:t>
      </w:r>
      <w:r>
        <w:rPr>
          <w:rFonts w:ascii="Times New Roman" w:hAnsi="Times New Roman" w:cs="Times New Roman"/>
        </w:rPr>
        <w:t xml:space="preserve"> more semester of internships. Kind of worried about finding </w:t>
      </w:r>
      <w:r>
        <w:rPr>
          <w:rFonts w:ascii="Times New Roman" w:hAnsi="Times New Roman" w:cs="Times New Roman"/>
          <w:lang w:eastAsia="zh-CN"/>
        </w:rPr>
        <w:t>an</w:t>
      </w:r>
      <w:r>
        <w:rPr>
          <w:rFonts w:ascii="Times New Roman" w:hAnsi="Times New Roman" w:cs="Times New Roman"/>
        </w:rPr>
        <w:t xml:space="preserve"> internship right now.</w:t>
      </w:r>
    </w:p>
    <w:p w14:paraId="402ED311">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(00:07:16): It's quite difficult for colleges and universities in China right now, and it's also quite difficult for our students to find a job after graduation.</w:t>
      </w:r>
    </w:p>
    <w:p w14:paraId="61047D6D">
      <w:pPr>
        <w:jc w:val="both"/>
        <w:rPr>
          <w:rFonts w:ascii="Times New Roman" w:hAnsi="Times New Roman" w:cs="Times New Roman"/>
        </w:rPr>
      </w:pPr>
      <w:r>
        <w:rPr>
          <w:rFonts w:ascii="Times New Roman" w:hAnsi="Times New Roman" w:cs="Times New Roman"/>
          <w:lang w:eastAsia="zh-CN"/>
        </w:rPr>
        <w:t xml:space="preserve">Xiao Huo </w:t>
      </w:r>
      <w:r>
        <w:rPr>
          <w:rFonts w:ascii="Times New Roman" w:hAnsi="Times New Roman" w:cs="Times New Roman"/>
        </w:rPr>
        <w:t>(00:07:25): It's just very accurate</w:t>
      </w:r>
      <w:r>
        <w:rPr>
          <w:rFonts w:ascii="Times New Roman" w:hAnsi="Times New Roman" w:cs="Times New Roman"/>
          <w:lang w:eastAsia="zh-CN"/>
        </w:rPr>
        <w:t xml:space="preserve">, </w:t>
      </w:r>
      <w:r>
        <w:rPr>
          <w:rFonts w:ascii="Times New Roman" w:hAnsi="Times New Roman" w:cs="Times New Roman"/>
        </w:rPr>
        <w:t xml:space="preserve">very roll. All of my domestic students are now preparing for graduate university, and even if we go back now, </w:t>
      </w:r>
      <w:r>
        <w:rPr>
          <w:rFonts w:ascii="Times New Roman" w:hAnsi="Times New Roman" w:cs="Times New Roman"/>
          <w:lang w:eastAsia="zh-CN"/>
        </w:rPr>
        <w:t xml:space="preserve">we </w:t>
      </w:r>
      <w:r>
        <w:rPr>
          <w:rFonts w:ascii="Times New Roman" w:hAnsi="Times New Roman" w:cs="Times New Roman"/>
        </w:rPr>
        <w:t>won't actually be able to make it to this year's exams</w:t>
      </w:r>
      <w:r>
        <w:rPr>
          <w:rFonts w:ascii="Times New Roman" w:hAnsi="Times New Roman" w:cs="Times New Roman"/>
          <w:lang w:eastAsia="zh-CN"/>
        </w:rPr>
        <w:t xml:space="preserve">, so </w:t>
      </w:r>
      <w:r>
        <w:rPr>
          <w:rFonts w:ascii="Times New Roman" w:hAnsi="Times New Roman" w:cs="Times New Roman"/>
        </w:rPr>
        <w:t>it'll be a year later than the same class.</w:t>
      </w:r>
    </w:p>
    <w:p w14:paraId="244C5571">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(00:07:43): OK, next up is </w:t>
      </w:r>
      <w:r>
        <w:rPr>
          <w:rFonts w:hint="eastAsia" w:ascii="Times New Roman" w:hAnsi="Times New Roman" w:cs="Times New Roman"/>
          <w:lang w:eastAsia="zh-CN"/>
        </w:rPr>
        <w:t>XiaoSun</w:t>
      </w:r>
      <w:r>
        <w:rPr>
          <w:rFonts w:ascii="Times New Roman" w:hAnsi="Times New Roman" w:cs="Times New Roman"/>
        </w:rPr>
        <w:t>. Please talk a little bit about why you chose to come to Malaysia to study and what your academic preparation and academic expectations are.</w:t>
      </w:r>
    </w:p>
    <w:p w14:paraId="2C78C709">
      <w:pPr>
        <w:jc w:val="both"/>
        <w:rPr>
          <w:rFonts w:ascii="Times New Roman" w:hAnsi="Times New Roman" w:cs="Times New Roman"/>
        </w:rPr>
      </w:pPr>
      <w:r>
        <w:rPr>
          <w:rFonts w:ascii="Times New Roman" w:hAnsi="Times New Roman" w:cs="Times New Roman"/>
        </w:rPr>
        <w:t xml:space="preserve">XiaoSun(00:07:54): OK, </w:t>
      </w:r>
      <w:r>
        <w:rPr>
          <w:rFonts w:ascii="Times New Roman" w:hAnsi="Times New Roman" w:cs="Times New Roman"/>
          <w:lang w:eastAsia="zh-CN"/>
        </w:rPr>
        <w:t xml:space="preserve">actually, </w:t>
      </w:r>
      <w:r>
        <w:rPr>
          <w:rFonts w:ascii="Times New Roman" w:hAnsi="Times New Roman" w:cs="Times New Roman"/>
        </w:rPr>
        <w:t xml:space="preserve">it's mainly because of my friend's personal experience. He is a doctorate student </w:t>
      </w:r>
      <w:r>
        <w:rPr>
          <w:rFonts w:ascii="Times New Roman" w:hAnsi="Times New Roman" w:cs="Times New Roman"/>
          <w:lang w:eastAsia="zh-CN"/>
        </w:rPr>
        <w:t xml:space="preserve">in China, and he said that </w:t>
      </w:r>
      <w:r>
        <w:rPr>
          <w:rFonts w:ascii="Times New Roman" w:hAnsi="Times New Roman" w:cs="Times New Roman"/>
        </w:rPr>
        <w:t>the country is too voluminous and very stressful</w:t>
      </w:r>
      <w:r>
        <w:rPr>
          <w:rFonts w:ascii="Times New Roman" w:hAnsi="Times New Roman" w:cs="Times New Roman"/>
          <w:lang w:eastAsia="zh-CN"/>
        </w:rPr>
        <w:t xml:space="preserve">. </w:t>
      </w:r>
      <w:r>
        <w:rPr>
          <w:rFonts w:ascii="Times New Roman" w:hAnsi="Times New Roman" w:cs="Times New Roman"/>
        </w:rPr>
        <w:t xml:space="preserve">I'm not too fond of the high-pressure environment in China </w:t>
      </w:r>
      <w:r>
        <w:rPr>
          <w:rFonts w:ascii="Times New Roman" w:hAnsi="Times New Roman" w:cs="Times New Roman"/>
          <w:lang w:eastAsia="zh-CN"/>
        </w:rPr>
        <w:t>either</w:t>
      </w:r>
      <w:r>
        <w:rPr>
          <w:rFonts w:ascii="Times New Roman" w:hAnsi="Times New Roman" w:cs="Times New Roman"/>
        </w:rPr>
        <w:t xml:space="preserve">, and I want to run away, too. So it just so happened that he was studying in Malaysia, so I followed him here, and he did the whole thing for me. After I graduated from </w:t>
      </w:r>
      <w:r>
        <w:rPr>
          <w:rFonts w:hint="eastAsia" w:ascii="Times New Roman" w:hAnsi="Times New Roman" w:cs="Times New Roman"/>
          <w:lang w:eastAsia="zh-CN"/>
        </w:rPr>
        <w:t>high school</w:t>
      </w:r>
      <w:r>
        <w:rPr>
          <w:rFonts w:ascii="Times New Roman" w:hAnsi="Times New Roman" w:cs="Times New Roman"/>
        </w:rPr>
        <w:t xml:space="preserve">, I enrolled in a random IELTS class, submitted </w:t>
      </w:r>
      <w:r>
        <w:rPr>
          <w:rFonts w:ascii="Times New Roman" w:hAnsi="Times New Roman" w:cs="Times New Roman"/>
          <w:lang w:eastAsia="zh-CN"/>
        </w:rPr>
        <w:t xml:space="preserve">my </w:t>
      </w:r>
      <w:r>
        <w:rPr>
          <w:rFonts w:ascii="Times New Roman" w:hAnsi="Times New Roman" w:cs="Times New Roman"/>
        </w:rPr>
        <w:t xml:space="preserve">language results </w:t>
      </w:r>
      <w:r>
        <w:rPr>
          <w:rFonts w:ascii="Times New Roman" w:hAnsi="Times New Roman" w:cs="Times New Roman"/>
          <w:lang w:eastAsia="zh-CN"/>
        </w:rPr>
        <w:t xml:space="preserve">and </w:t>
      </w:r>
      <w:r>
        <w:rPr>
          <w:rFonts w:ascii="Times New Roman" w:hAnsi="Times New Roman" w:cs="Times New Roman"/>
        </w:rPr>
        <w:t xml:space="preserve">some other documents, and then I started to play. Before </w:t>
      </w:r>
      <w:r>
        <w:rPr>
          <w:rFonts w:ascii="Times New Roman" w:hAnsi="Times New Roman" w:cs="Times New Roman"/>
          <w:lang w:eastAsia="zh-CN"/>
        </w:rPr>
        <w:t xml:space="preserve">I came here, I </w:t>
      </w:r>
      <w:r>
        <w:rPr>
          <w:rFonts w:ascii="Times New Roman" w:hAnsi="Times New Roman" w:cs="Times New Roman"/>
        </w:rPr>
        <w:t xml:space="preserve">did get some </w:t>
      </w:r>
      <w:r>
        <w:rPr>
          <w:rFonts w:ascii="Times New Roman" w:hAnsi="Times New Roman" w:cs="Times New Roman"/>
          <w:lang w:eastAsia="zh-CN"/>
        </w:rPr>
        <w:t xml:space="preserve">information </w:t>
      </w:r>
      <w:r>
        <w:rPr>
          <w:rFonts w:ascii="Times New Roman" w:hAnsi="Times New Roman" w:cs="Times New Roman"/>
        </w:rPr>
        <w:t>online</w:t>
      </w:r>
      <w:r>
        <w:rPr>
          <w:rFonts w:ascii="Times New Roman" w:hAnsi="Times New Roman" w:cs="Times New Roman"/>
          <w:lang w:eastAsia="zh-CN"/>
        </w:rPr>
        <w:t xml:space="preserve">, </w:t>
      </w:r>
      <w:r>
        <w:rPr>
          <w:rFonts w:ascii="Times New Roman" w:hAnsi="Times New Roman" w:cs="Times New Roman"/>
        </w:rPr>
        <w:t xml:space="preserve">but I didn't know too much because I'm pretty spontaneous, and I just checked out some information </w:t>
      </w:r>
      <w:r>
        <w:rPr>
          <w:rFonts w:ascii="Times New Roman" w:hAnsi="Times New Roman" w:cs="Times New Roman"/>
          <w:lang w:eastAsia="zh-CN"/>
        </w:rPr>
        <w:t xml:space="preserve">about </w:t>
      </w:r>
      <w:r>
        <w:rPr>
          <w:rFonts w:ascii="Times New Roman" w:hAnsi="Times New Roman" w:cs="Times New Roman"/>
        </w:rPr>
        <w:t xml:space="preserve">the university I was </w:t>
      </w:r>
      <w:r>
        <w:rPr>
          <w:rFonts w:ascii="Times New Roman" w:hAnsi="Times New Roman" w:cs="Times New Roman"/>
          <w:lang w:eastAsia="zh-CN"/>
        </w:rPr>
        <w:t xml:space="preserve">applying to. </w:t>
      </w:r>
      <w:r>
        <w:rPr>
          <w:rFonts w:ascii="Times New Roman" w:hAnsi="Times New Roman" w:cs="Times New Roman"/>
        </w:rPr>
        <w:t xml:space="preserve">As for my </w:t>
      </w:r>
      <w:r>
        <w:rPr>
          <w:rFonts w:ascii="Times New Roman" w:hAnsi="Times New Roman" w:cs="Times New Roman"/>
          <w:lang w:eastAsia="zh-CN"/>
        </w:rPr>
        <w:t xml:space="preserve">feelings after arriving at Indi, there are </w:t>
      </w:r>
      <w:r>
        <w:rPr>
          <w:rFonts w:ascii="Times New Roman" w:hAnsi="Times New Roman" w:cs="Times New Roman"/>
        </w:rPr>
        <w:t xml:space="preserve">actually advantages and disadvantages, and I know them in my own heart, so my focus was not on undergraduate </w:t>
      </w:r>
      <w:r>
        <w:rPr>
          <w:rFonts w:ascii="Times New Roman" w:hAnsi="Times New Roman" w:cs="Times New Roman"/>
          <w:lang w:eastAsia="zh-CN"/>
        </w:rPr>
        <w:t xml:space="preserve">studies. I know a lot of </w:t>
      </w:r>
      <w:r>
        <w:rPr>
          <w:rFonts w:ascii="Times New Roman" w:hAnsi="Times New Roman" w:cs="Times New Roman"/>
        </w:rPr>
        <w:t xml:space="preserve">local Malaysians, and many of </w:t>
      </w:r>
      <w:r>
        <w:rPr>
          <w:rFonts w:ascii="Times New Roman" w:hAnsi="Times New Roman" w:cs="Times New Roman"/>
          <w:lang w:eastAsia="zh-CN"/>
        </w:rPr>
        <w:t xml:space="preserve">them </w:t>
      </w:r>
      <w:r>
        <w:rPr>
          <w:rFonts w:ascii="Times New Roman" w:hAnsi="Times New Roman" w:cs="Times New Roman"/>
        </w:rPr>
        <w:t xml:space="preserve">don't do postgraduate studies </w:t>
      </w:r>
      <w:r>
        <w:rPr>
          <w:rFonts w:ascii="Times New Roman" w:hAnsi="Times New Roman" w:cs="Times New Roman"/>
          <w:lang w:eastAsia="zh-CN"/>
        </w:rPr>
        <w:t xml:space="preserve">and choose to </w:t>
      </w:r>
      <w:r>
        <w:rPr>
          <w:rFonts w:ascii="Times New Roman" w:hAnsi="Times New Roman" w:cs="Times New Roman"/>
        </w:rPr>
        <w:t xml:space="preserve">go out to work directly after their </w:t>
      </w:r>
      <w:r>
        <w:rPr>
          <w:rFonts w:ascii="Times New Roman" w:hAnsi="Times New Roman" w:cs="Times New Roman"/>
          <w:lang w:eastAsia="zh-CN"/>
        </w:rPr>
        <w:t xml:space="preserve">undergraduate degree. </w:t>
      </w:r>
      <w:r>
        <w:rPr>
          <w:rFonts w:ascii="Times New Roman" w:hAnsi="Times New Roman" w:cs="Times New Roman"/>
        </w:rPr>
        <w:t xml:space="preserve">So, I want to stay in Malaysia after graduation. After accumulating some internship experience, I will use </w:t>
      </w:r>
      <w:r>
        <w:rPr>
          <w:rFonts w:ascii="Times New Roman" w:hAnsi="Times New Roman" w:cs="Times New Roman"/>
          <w:lang w:eastAsia="zh-CN"/>
        </w:rPr>
        <w:t xml:space="preserve">this place as a </w:t>
      </w:r>
      <w:r>
        <w:rPr>
          <w:rFonts w:ascii="Times New Roman" w:hAnsi="Times New Roman" w:cs="Times New Roman"/>
        </w:rPr>
        <w:t xml:space="preserve">springboard to </w:t>
      </w:r>
      <w:r>
        <w:rPr>
          <w:rFonts w:ascii="Times New Roman" w:hAnsi="Times New Roman" w:cs="Times New Roman"/>
          <w:lang w:eastAsia="zh-CN"/>
        </w:rPr>
        <w:t xml:space="preserve">work in </w:t>
      </w:r>
      <w:r>
        <w:rPr>
          <w:rFonts w:ascii="Times New Roman" w:hAnsi="Times New Roman" w:cs="Times New Roman"/>
        </w:rPr>
        <w:t>other countries.</w:t>
      </w:r>
    </w:p>
    <w:p w14:paraId="20F46673">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(00:09:44): That's good too. OK, I've just seen little Wang from UKM come in. I want to ask little Wang to have a chat about why you chose to go to Malaysia to study at UKM and what are your academic expectations</w:t>
      </w:r>
      <w:r>
        <w:rPr>
          <w:rFonts w:ascii="Times New Roman" w:hAnsi="Times New Roman" w:cs="Times New Roman"/>
          <w:lang w:eastAsia="zh-CN"/>
        </w:rPr>
        <w:t>?</w:t>
      </w:r>
    </w:p>
    <w:p w14:paraId="467C029C">
      <w:pPr>
        <w:jc w:val="both"/>
        <w:rPr>
          <w:rFonts w:ascii="Times New Roman" w:hAnsi="Times New Roman" w:cs="Times New Roman"/>
        </w:rPr>
      </w:pPr>
      <w:r>
        <w:rPr>
          <w:rFonts w:ascii="Times New Roman" w:hAnsi="Times New Roman" w:cs="Times New Roman"/>
          <w:lang w:eastAsia="zh-CN"/>
        </w:rPr>
        <w:t xml:space="preserve">Xiao Wang </w:t>
      </w:r>
      <w:r>
        <w:rPr>
          <w:rFonts w:ascii="Times New Roman" w:hAnsi="Times New Roman" w:cs="Times New Roman"/>
        </w:rPr>
        <w:t xml:space="preserve">(00:10:07): I came to Malaysia </w:t>
      </w:r>
      <w:r>
        <w:rPr>
          <w:rFonts w:ascii="Times New Roman" w:hAnsi="Times New Roman" w:cs="Times New Roman"/>
          <w:lang w:eastAsia="zh-CN"/>
        </w:rPr>
        <w:t xml:space="preserve">because I </w:t>
      </w:r>
      <w:r>
        <w:rPr>
          <w:rFonts w:ascii="Times New Roman" w:hAnsi="Times New Roman" w:cs="Times New Roman"/>
        </w:rPr>
        <w:t xml:space="preserve">had a </w:t>
      </w:r>
      <w:r>
        <w:rPr>
          <w:rFonts w:ascii="Times New Roman" w:hAnsi="Times New Roman" w:cs="Times New Roman"/>
          <w:lang w:eastAsia="zh-CN"/>
        </w:rPr>
        <w:t xml:space="preserve">1+3 </w:t>
      </w:r>
      <w:r>
        <w:rPr>
          <w:rFonts w:ascii="Times New Roman" w:hAnsi="Times New Roman" w:cs="Times New Roman"/>
        </w:rPr>
        <w:t>programme when I was in China</w:t>
      </w:r>
      <w:r>
        <w:rPr>
          <w:rFonts w:ascii="Times New Roman" w:hAnsi="Times New Roman" w:cs="Times New Roman"/>
          <w:lang w:eastAsia="zh-CN"/>
        </w:rPr>
        <w:t xml:space="preserve">, </w:t>
      </w:r>
      <w:r>
        <w:rPr>
          <w:rFonts w:ascii="Times New Roman" w:hAnsi="Times New Roman" w:cs="Times New Roman"/>
        </w:rPr>
        <w:t xml:space="preserve">and then I came here. </w:t>
      </w:r>
      <w:r>
        <w:rPr>
          <w:rFonts w:ascii="Times New Roman" w:hAnsi="Times New Roman" w:cs="Times New Roman"/>
          <w:lang w:eastAsia="zh-CN"/>
        </w:rPr>
        <w:t>After I came here</w:t>
      </w:r>
      <w:r>
        <w:rPr>
          <w:rFonts w:ascii="Times New Roman" w:hAnsi="Times New Roman" w:cs="Times New Roman"/>
        </w:rPr>
        <w:t>, I found this was similar to what I had imagined in Southeast Asia</w:t>
      </w:r>
      <w:r>
        <w:rPr>
          <w:rFonts w:ascii="Times New Roman" w:hAnsi="Times New Roman" w:cs="Times New Roman"/>
          <w:lang w:eastAsia="zh-CN"/>
        </w:rPr>
        <w:t>.</w:t>
      </w:r>
      <w:r>
        <w:rPr>
          <w:rFonts w:ascii="Times New Roman" w:hAnsi="Times New Roman" w:cs="Times New Roman"/>
        </w:rPr>
        <w:t xml:space="preserve"> Because I am studying psychology, I feel that the quality of teaching over here is still quite high.</w:t>
      </w:r>
    </w:p>
    <w:p w14:paraId="4D1865D8">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(00:10:38): What term are you in?</w:t>
      </w:r>
    </w:p>
    <w:p w14:paraId="5839EDC8">
      <w:pPr>
        <w:jc w:val="both"/>
        <w:rPr>
          <w:rFonts w:ascii="Times New Roman" w:hAnsi="Times New Roman" w:cs="Times New Roman"/>
        </w:rPr>
      </w:pPr>
      <w:r>
        <w:rPr>
          <w:rFonts w:ascii="Times New Roman" w:hAnsi="Times New Roman" w:cs="Times New Roman"/>
          <w:lang w:eastAsia="zh-CN"/>
        </w:rPr>
        <w:t xml:space="preserve">Xiao Wang </w:t>
      </w:r>
      <w:r>
        <w:rPr>
          <w:rFonts w:ascii="Times New Roman" w:hAnsi="Times New Roman" w:cs="Times New Roman"/>
        </w:rPr>
        <w:t xml:space="preserve">(00:10:39): I'm in my sixth semester, and there's a primary term internship, and then </w:t>
      </w:r>
      <w:r>
        <w:rPr>
          <w:rFonts w:ascii="Times New Roman" w:hAnsi="Times New Roman" w:cs="Times New Roman"/>
          <w:lang w:eastAsia="zh-CN"/>
        </w:rPr>
        <w:t>I'</w:t>
      </w:r>
      <w:r>
        <w:rPr>
          <w:rFonts w:ascii="Times New Roman" w:hAnsi="Times New Roman" w:cs="Times New Roman"/>
        </w:rPr>
        <w:t>m graduating this November.</w:t>
      </w:r>
    </w:p>
    <w:p w14:paraId="2DFB95F9">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(00:10:48): That's soon, good luck with your graduation. Wang</w:t>
      </w:r>
      <w:r>
        <w:rPr>
          <w:rFonts w:ascii="Times New Roman" w:hAnsi="Times New Roman" w:cs="Times New Roman"/>
          <w:lang w:eastAsia="zh-CN"/>
        </w:rPr>
        <w:t xml:space="preserve">, </w:t>
      </w:r>
      <w:r>
        <w:rPr>
          <w:rFonts w:ascii="Times New Roman" w:hAnsi="Times New Roman" w:cs="Times New Roman"/>
        </w:rPr>
        <w:t>can you tell us about your initial experience of coming to Malaysia to study during your first year?</w:t>
      </w:r>
    </w:p>
    <w:p w14:paraId="75EBD29C">
      <w:pPr>
        <w:jc w:val="both"/>
        <w:rPr>
          <w:rFonts w:ascii="Times New Roman" w:hAnsi="Times New Roman" w:cs="Times New Roman"/>
        </w:rPr>
      </w:pPr>
      <w:r>
        <w:rPr>
          <w:rFonts w:ascii="Times New Roman" w:hAnsi="Times New Roman" w:cs="Times New Roman"/>
          <w:lang w:eastAsia="zh-CN"/>
        </w:rPr>
        <w:t xml:space="preserve">Xiao Wang </w:t>
      </w:r>
      <w:r>
        <w:rPr>
          <w:rFonts w:ascii="Times New Roman" w:hAnsi="Times New Roman" w:cs="Times New Roman"/>
        </w:rPr>
        <w:t>(00:11:01): Because of the epidemic,  I took a year and a half of online classes in China, and I didn't come over for my first year. I came here in the second semester of my sophomore year, which is equivalent to the fourth semester. When I first came here, I felt that it was not as developed as at home</w:t>
      </w:r>
      <w:r>
        <w:rPr>
          <w:rFonts w:ascii="Times New Roman" w:hAnsi="Times New Roman" w:cs="Times New Roman"/>
          <w:lang w:eastAsia="zh-CN"/>
        </w:rPr>
        <w:t xml:space="preserve">, especially in terms of </w:t>
      </w:r>
      <w:r>
        <w:rPr>
          <w:rFonts w:ascii="Times New Roman" w:hAnsi="Times New Roman" w:cs="Times New Roman"/>
        </w:rPr>
        <w:t xml:space="preserve">amenities </w:t>
      </w:r>
      <w:r>
        <w:rPr>
          <w:rFonts w:ascii="Times New Roman" w:hAnsi="Times New Roman" w:cs="Times New Roman"/>
          <w:lang w:eastAsia="zh-CN"/>
        </w:rPr>
        <w:t xml:space="preserve">and </w:t>
      </w:r>
      <w:r>
        <w:rPr>
          <w:rFonts w:ascii="Times New Roman" w:hAnsi="Times New Roman" w:cs="Times New Roman"/>
        </w:rPr>
        <w:t xml:space="preserve">transport. </w:t>
      </w:r>
      <w:r>
        <w:rPr>
          <w:rFonts w:ascii="Times New Roman" w:hAnsi="Times New Roman" w:cs="Times New Roman"/>
          <w:lang w:eastAsia="zh-CN"/>
        </w:rPr>
        <w:t xml:space="preserve">I </w:t>
      </w:r>
      <w:r>
        <w:rPr>
          <w:rFonts w:ascii="Times New Roman" w:hAnsi="Times New Roman" w:cs="Times New Roman"/>
        </w:rPr>
        <w:t>lived near UKM</w:t>
      </w:r>
      <w:r>
        <w:rPr>
          <w:rFonts w:ascii="Times New Roman" w:hAnsi="Times New Roman" w:cs="Times New Roman"/>
          <w:lang w:eastAsia="zh-CN"/>
        </w:rPr>
        <w:t xml:space="preserve">, which </w:t>
      </w:r>
      <w:r>
        <w:rPr>
          <w:rFonts w:ascii="Times New Roman" w:hAnsi="Times New Roman" w:cs="Times New Roman"/>
        </w:rPr>
        <w:t>is not very comprehensive in terms of amenities, and I was actually rather uncomfortable.</w:t>
      </w:r>
    </w:p>
    <w:p w14:paraId="26C081C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(00:11:50): Like, in what way does it mainly make you uncomfortable?</w:t>
      </w:r>
    </w:p>
    <w:p w14:paraId="3A94923E">
      <w:pPr>
        <w:jc w:val="both"/>
        <w:rPr>
          <w:rFonts w:ascii="Times New Roman" w:hAnsi="Times New Roman" w:cs="Times New Roman"/>
        </w:rPr>
      </w:pPr>
      <w:r>
        <w:rPr>
          <w:rFonts w:ascii="Times New Roman" w:hAnsi="Times New Roman" w:cs="Times New Roman"/>
          <w:lang w:eastAsia="zh-CN"/>
        </w:rPr>
        <w:t xml:space="preserve">Xiao Wang </w:t>
      </w:r>
      <w:r>
        <w:rPr>
          <w:rFonts w:ascii="Times New Roman" w:hAnsi="Times New Roman" w:cs="Times New Roman"/>
        </w:rPr>
        <w:t xml:space="preserve">(00:11:55): I am particularly uncomfortable with </w:t>
      </w:r>
      <w:r>
        <w:rPr>
          <w:rFonts w:ascii="Times New Roman" w:hAnsi="Times New Roman" w:cs="Times New Roman"/>
          <w:lang w:eastAsia="zh-CN"/>
        </w:rPr>
        <w:t xml:space="preserve">the </w:t>
      </w:r>
      <w:r>
        <w:rPr>
          <w:rFonts w:ascii="Times New Roman" w:hAnsi="Times New Roman" w:cs="Times New Roman"/>
        </w:rPr>
        <w:t xml:space="preserve">traffic, sometimes it's hard to get a taxi, and if I want to go to a busy </w:t>
      </w:r>
      <w:r>
        <w:rPr>
          <w:rFonts w:ascii="Times New Roman" w:hAnsi="Times New Roman" w:cs="Times New Roman"/>
          <w:lang w:eastAsia="zh-CN"/>
        </w:rPr>
        <w:t xml:space="preserve">place </w:t>
      </w:r>
      <w:r>
        <w:rPr>
          <w:rFonts w:ascii="Times New Roman" w:hAnsi="Times New Roman" w:cs="Times New Roman"/>
        </w:rPr>
        <w:t>in the city centre, it will take me almost two hours to get there by underground. There is also in the payment. Their side of the app is too scattered and unconcentrated</w:t>
      </w:r>
      <w:r>
        <w:rPr>
          <w:rFonts w:hint="eastAsia" w:ascii="Times New Roman" w:hAnsi="Times New Roman" w:cs="Times New Roman"/>
          <w:lang w:eastAsia="zh-CN"/>
        </w:rPr>
        <w:t>. In China</w:t>
      </w:r>
      <w:r>
        <w:rPr>
          <w:rFonts w:ascii="Times New Roman" w:hAnsi="Times New Roman" w:cs="Times New Roman"/>
          <w:lang w:eastAsia="zh-CN"/>
        </w:rPr>
        <w:t>, we can pay for anything through</w:t>
      </w:r>
      <w:r>
        <w:rPr>
          <w:rFonts w:ascii="Times New Roman" w:hAnsi="Times New Roman" w:cs="Times New Roman"/>
        </w:rPr>
        <w:t xml:space="preserve"> WeChat</w:t>
      </w:r>
      <w:r>
        <w:rPr>
          <w:rFonts w:hint="eastAsia" w:ascii="Times New Roman" w:hAnsi="Times New Roman" w:cs="Times New Roman"/>
          <w:lang w:eastAsia="zh-CN"/>
        </w:rPr>
        <w:t xml:space="preserve"> and</w:t>
      </w:r>
      <w:r>
        <w:rPr>
          <w:rFonts w:ascii="Times New Roman" w:hAnsi="Times New Roman" w:cs="Times New Roman"/>
        </w:rPr>
        <w:t xml:space="preserve"> Alipay</w:t>
      </w:r>
      <w:r>
        <w:rPr>
          <w:rFonts w:hint="eastAsia" w:ascii="Times New Roman" w:hAnsi="Times New Roman" w:cs="Times New Roman"/>
          <w:lang w:eastAsia="zh-CN"/>
        </w:rPr>
        <w:t>. However, there are various payment</w:t>
      </w:r>
      <w:r>
        <w:rPr>
          <w:rFonts w:ascii="Times New Roman" w:hAnsi="Times New Roman" w:cs="Times New Roman"/>
          <w:lang w:eastAsia="zh-CN"/>
        </w:rPr>
        <w:t>s</w:t>
      </w:r>
      <w:r>
        <w:rPr>
          <w:rFonts w:hint="eastAsia" w:ascii="Times New Roman" w:hAnsi="Times New Roman" w:cs="Times New Roman"/>
          <w:lang w:eastAsia="zh-CN"/>
        </w:rPr>
        <w:t>, like</w:t>
      </w:r>
      <w:r>
        <w:rPr>
          <w:rFonts w:ascii="Times New Roman" w:hAnsi="Times New Roman" w:cs="Times New Roman"/>
          <w:lang w:eastAsia="zh-CN"/>
        </w:rPr>
        <w:t xml:space="preserve"> Touchgoo and other Q</w:t>
      </w:r>
      <w:r>
        <w:rPr>
          <w:rFonts w:hint="eastAsia" w:ascii="Times New Roman" w:hAnsi="Times New Roman" w:cs="Times New Roman"/>
          <w:lang w:eastAsia="zh-CN"/>
        </w:rPr>
        <w:t>R</w:t>
      </w:r>
      <w:r>
        <w:rPr>
          <w:rFonts w:ascii="Times New Roman" w:hAnsi="Times New Roman" w:cs="Times New Roman"/>
          <w:lang w:eastAsia="zh-CN"/>
        </w:rPr>
        <w:t xml:space="preserve"> codes</w:t>
      </w:r>
      <w:r>
        <w:rPr>
          <w:rFonts w:ascii="Times New Roman" w:hAnsi="Times New Roman" w:cs="Times New Roman"/>
        </w:rPr>
        <w:t>.</w:t>
      </w:r>
    </w:p>
    <w:p w14:paraId="254E4622">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(00:12:24): OK, thanks</w:t>
      </w:r>
      <w:r>
        <w:rPr>
          <w:rFonts w:ascii="Times New Roman" w:hAnsi="Times New Roman" w:cs="Times New Roman"/>
          <w:lang w:eastAsia="zh-CN"/>
        </w:rPr>
        <w:t xml:space="preserve">. Kevin </w:t>
      </w:r>
      <w:r>
        <w:rPr>
          <w:rFonts w:ascii="Times New Roman" w:hAnsi="Times New Roman" w:cs="Times New Roman"/>
        </w:rPr>
        <w:t>from T</w:t>
      </w:r>
      <w:r>
        <w:rPr>
          <w:rFonts w:hint="eastAsia" w:ascii="Times New Roman" w:hAnsi="Times New Roman" w:cs="Times New Roman"/>
          <w:lang w:val="en-US" w:eastAsia="zh-CN"/>
        </w:rPr>
        <w:t>aylor</w:t>
      </w:r>
      <w:r>
        <w:rPr>
          <w:rFonts w:hint="default" w:ascii="Times New Roman" w:hAnsi="Times New Roman" w:cs="Times New Roman"/>
          <w:lang w:val="en-US" w:eastAsia="zh-CN"/>
        </w:rPr>
        <w:t>’</w:t>
      </w:r>
      <w:r>
        <w:rPr>
          <w:rFonts w:hint="eastAsia" w:ascii="Times New Roman" w:hAnsi="Times New Roman" w:cs="Times New Roman"/>
          <w:lang w:val="en-US" w:eastAsia="zh-CN"/>
        </w:rPr>
        <w:t>s university</w:t>
      </w:r>
      <w:r>
        <w:rPr>
          <w:rFonts w:ascii="Times New Roman" w:hAnsi="Times New Roman" w:cs="Times New Roman"/>
          <w:lang w:eastAsia="zh-CN"/>
        </w:rPr>
        <w:t xml:space="preserve"> </w:t>
      </w:r>
      <w:r>
        <w:rPr>
          <w:rFonts w:ascii="Times New Roman" w:hAnsi="Times New Roman" w:cs="Times New Roman"/>
        </w:rPr>
        <w:t xml:space="preserve">is also here! So, let's ask </w:t>
      </w:r>
      <w:r>
        <w:rPr>
          <w:rFonts w:ascii="Times New Roman" w:hAnsi="Times New Roman" w:cs="Times New Roman"/>
          <w:lang w:eastAsia="zh-CN"/>
        </w:rPr>
        <w:t>Kevin</w:t>
      </w:r>
      <w:r>
        <w:rPr>
          <w:rFonts w:ascii="Times New Roman" w:hAnsi="Times New Roman" w:cs="Times New Roman"/>
        </w:rPr>
        <w:t xml:space="preserve"> to tell us about your experience when you first came to Malaysia, </w:t>
      </w:r>
      <w:r>
        <w:rPr>
          <w:rFonts w:ascii="Times New Roman" w:hAnsi="Times New Roman" w:cs="Times New Roman"/>
          <w:lang w:eastAsia="zh-CN"/>
        </w:rPr>
        <w:t xml:space="preserve">both in </w:t>
      </w:r>
      <w:r>
        <w:rPr>
          <w:rFonts w:ascii="Times New Roman" w:hAnsi="Times New Roman" w:cs="Times New Roman"/>
        </w:rPr>
        <w:t>terms of studying and living.</w:t>
      </w:r>
    </w:p>
    <w:p w14:paraId="52D158A4">
      <w:pPr>
        <w:jc w:val="both"/>
        <w:rPr>
          <w:rFonts w:ascii="Times New Roman" w:hAnsi="Times New Roman" w:cs="Times New Roman"/>
        </w:rPr>
      </w:pPr>
      <w:r>
        <w:rPr>
          <w:rFonts w:ascii="Times New Roman" w:hAnsi="Times New Roman" w:cs="Times New Roman"/>
          <w:lang w:eastAsia="zh-CN"/>
        </w:rPr>
        <w:t xml:space="preserve">Kevin </w:t>
      </w:r>
      <w:r>
        <w:rPr>
          <w:rFonts w:ascii="Times New Roman" w:hAnsi="Times New Roman" w:cs="Times New Roman"/>
        </w:rPr>
        <w:t>(00:12:45):</w:t>
      </w:r>
      <w:r>
        <w:rPr>
          <w:rFonts w:hint="eastAsia" w:ascii="Times New Roman" w:hAnsi="Times New Roman" w:cs="Times New Roman"/>
          <w:lang w:val="en-US" w:eastAsia="zh-CN"/>
        </w:rPr>
        <w:t>Hi, My major is Business Administration at Taylor</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s. </w:t>
      </w:r>
      <w:r>
        <w:rPr>
          <w:rFonts w:ascii="Times New Roman" w:hAnsi="Times New Roman" w:cs="Times New Roman"/>
        </w:rPr>
        <w:t xml:space="preserve"> </w:t>
      </w:r>
      <w:r>
        <w:rPr>
          <w:rFonts w:hint="eastAsia" w:ascii="Times New Roman" w:hAnsi="Times New Roman" w:cs="Times New Roman"/>
        </w:rPr>
        <w:t>I came to Malaysia in secondary school</w:t>
      </w:r>
      <w:r>
        <w:rPr>
          <w:rFonts w:ascii="Times New Roman" w:hAnsi="Times New Roman" w:cs="Times New Roman"/>
        </w:rPr>
        <w:t xml:space="preserve"> </w:t>
      </w:r>
      <w:r>
        <w:rPr>
          <w:rFonts w:ascii="Times New Roman" w:hAnsi="Times New Roman" w:cs="Times New Roman"/>
          <w:lang w:eastAsia="zh-CN"/>
        </w:rPr>
        <w:t xml:space="preserve">around </w:t>
      </w:r>
      <w:r>
        <w:rPr>
          <w:rFonts w:ascii="Times New Roman" w:hAnsi="Times New Roman" w:cs="Times New Roman"/>
        </w:rPr>
        <w:t>2018</w:t>
      </w:r>
      <w:r>
        <w:rPr>
          <w:rFonts w:ascii="Times New Roman" w:hAnsi="Times New Roman" w:cs="Times New Roman"/>
          <w:lang w:eastAsia="zh-CN"/>
        </w:rPr>
        <w:t xml:space="preserve">. </w:t>
      </w:r>
      <w:r>
        <w:rPr>
          <w:rFonts w:ascii="Times New Roman" w:hAnsi="Times New Roman" w:cs="Times New Roman"/>
        </w:rPr>
        <w:t>I was on the KL side all the time</w:t>
      </w:r>
      <w:r>
        <w:rPr>
          <w:rFonts w:ascii="Times New Roman" w:hAnsi="Times New Roman" w:cs="Times New Roman"/>
          <w:lang w:eastAsia="zh-CN"/>
        </w:rPr>
        <w:t xml:space="preserve"> and was </w:t>
      </w:r>
      <w:r>
        <w:rPr>
          <w:rFonts w:ascii="Times New Roman" w:hAnsi="Times New Roman" w:cs="Times New Roman"/>
        </w:rPr>
        <w:t>relatively young at that time, only 15 years old</w:t>
      </w:r>
      <w:r>
        <w:rPr>
          <w:rFonts w:ascii="Times New Roman" w:hAnsi="Times New Roman" w:cs="Times New Roman"/>
          <w:lang w:eastAsia="zh-CN"/>
        </w:rPr>
        <w:t xml:space="preserve">. </w:t>
      </w:r>
      <w:r>
        <w:rPr>
          <w:rFonts w:ascii="Times New Roman" w:hAnsi="Times New Roman" w:cs="Times New Roman"/>
        </w:rPr>
        <w:t xml:space="preserve">But I </w:t>
      </w:r>
      <w:r>
        <w:rPr>
          <w:rFonts w:ascii="Times New Roman" w:hAnsi="Times New Roman" w:cs="Times New Roman"/>
          <w:lang w:eastAsia="zh-CN"/>
        </w:rPr>
        <w:t xml:space="preserve">still </w:t>
      </w:r>
      <w:r>
        <w:rPr>
          <w:rFonts w:ascii="Times New Roman" w:hAnsi="Times New Roman" w:cs="Times New Roman"/>
        </w:rPr>
        <w:t>adapted relatively quickly</w:t>
      </w:r>
      <w:r>
        <w:rPr>
          <w:rFonts w:ascii="Times New Roman" w:hAnsi="Times New Roman" w:cs="Times New Roman"/>
          <w:lang w:eastAsia="zh-CN"/>
        </w:rPr>
        <w:t xml:space="preserve">, </w:t>
      </w:r>
      <w:r>
        <w:rPr>
          <w:rFonts w:ascii="Times New Roman" w:hAnsi="Times New Roman" w:cs="Times New Roman"/>
        </w:rPr>
        <w:t>including food</w:t>
      </w:r>
      <w:r>
        <w:rPr>
          <w:rFonts w:ascii="Times New Roman" w:hAnsi="Times New Roman" w:cs="Times New Roman"/>
          <w:lang w:eastAsia="zh-CN"/>
        </w:rPr>
        <w:t xml:space="preserve">, travelling, and climate, </w:t>
      </w:r>
      <w:r>
        <w:rPr>
          <w:rFonts w:ascii="Times New Roman" w:hAnsi="Times New Roman" w:cs="Times New Roman"/>
        </w:rPr>
        <w:t>without much problem</w:t>
      </w:r>
      <w:r>
        <w:rPr>
          <w:rFonts w:ascii="Times New Roman" w:hAnsi="Times New Roman" w:cs="Times New Roman"/>
          <w:lang w:eastAsia="zh-CN"/>
        </w:rPr>
        <w:t xml:space="preserve"> b</w:t>
      </w:r>
      <w:r>
        <w:rPr>
          <w:rFonts w:ascii="Times New Roman" w:hAnsi="Times New Roman" w:cs="Times New Roman"/>
        </w:rPr>
        <w:t>ecause I'm from Shanghai, which is also very humid here.</w:t>
      </w:r>
    </w:p>
    <w:p w14:paraId="2D4D52BE">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(00:13:28): OK, so in terms of your studies, that is to say, in terms of life is very like a fish out of water, there's nothing particularly uncomfortable, so in terms of your studies, have you encountered any challenges or greater pressure in your studies?</w:t>
      </w:r>
    </w:p>
    <w:p w14:paraId="07C2A6D3">
      <w:pPr>
        <w:jc w:val="both"/>
        <w:rPr>
          <w:rFonts w:ascii="Times New Roman" w:hAnsi="Times New Roman" w:cs="Times New Roman"/>
        </w:rPr>
      </w:pPr>
      <w:r>
        <w:rPr>
          <w:rFonts w:ascii="Times New Roman" w:hAnsi="Times New Roman" w:cs="Times New Roman"/>
          <w:lang w:eastAsia="zh-CN"/>
        </w:rPr>
        <w:t>Kevin</w:t>
      </w:r>
      <w:r>
        <w:rPr>
          <w:rFonts w:ascii="Times New Roman" w:hAnsi="Times New Roman" w:cs="Times New Roman"/>
        </w:rPr>
        <w:t xml:space="preserve">(00:13:39): Whether it's in high </w:t>
      </w:r>
      <w:r>
        <w:rPr>
          <w:rFonts w:hint="eastAsia" w:ascii="Times New Roman" w:hAnsi="Times New Roman" w:cs="Times New Roman"/>
          <w:lang w:val="en-US" w:eastAsia="zh-CN"/>
        </w:rPr>
        <w:t xml:space="preserve">school </w:t>
      </w:r>
      <w:r>
        <w:rPr>
          <w:rFonts w:ascii="Times New Roman" w:hAnsi="Times New Roman" w:cs="Times New Roman"/>
        </w:rPr>
        <w:t>or college, it's a very different feeling. I chose Taylor</w:t>
      </w:r>
      <w:r>
        <w:rPr>
          <w:rFonts w:ascii="Times New Roman" w:hAnsi="Times New Roman" w:cs="Times New Roman"/>
          <w:lang w:eastAsia="zh-CN"/>
        </w:rPr>
        <w:t>'</w:t>
      </w:r>
      <w:r>
        <w:rPr>
          <w:rFonts w:hint="eastAsia" w:ascii="Times New Roman" w:hAnsi="Times New Roman" w:cs="Times New Roman"/>
          <w:lang w:eastAsia="zh-CN"/>
        </w:rPr>
        <w:t xml:space="preserve">s University </w:t>
      </w:r>
      <w:r>
        <w:rPr>
          <w:rFonts w:ascii="Times New Roman" w:hAnsi="Times New Roman" w:cs="Times New Roman"/>
        </w:rPr>
        <w:t xml:space="preserve">because I wanted to go to a more free university </w:t>
      </w:r>
      <w:r>
        <w:rPr>
          <w:rFonts w:ascii="Times New Roman" w:hAnsi="Times New Roman" w:cs="Times New Roman"/>
          <w:lang w:eastAsia="zh-CN"/>
        </w:rPr>
        <w:t xml:space="preserve">that </w:t>
      </w:r>
      <w:r>
        <w:rPr>
          <w:rFonts w:ascii="Times New Roman" w:hAnsi="Times New Roman" w:cs="Times New Roman"/>
        </w:rPr>
        <w:t xml:space="preserve">didn't have as much </w:t>
      </w:r>
      <w:r>
        <w:rPr>
          <w:rFonts w:ascii="Times New Roman" w:hAnsi="Times New Roman" w:cs="Times New Roman"/>
          <w:lang w:eastAsia="zh-CN"/>
        </w:rPr>
        <w:t>discipline and control</w:t>
      </w:r>
      <w:r>
        <w:rPr>
          <w:rFonts w:ascii="Times New Roman" w:hAnsi="Times New Roman" w:cs="Times New Roman"/>
        </w:rPr>
        <w:t xml:space="preserve">. Still, </w:t>
      </w:r>
      <w:r>
        <w:rPr>
          <w:rFonts w:ascii="Times New Roman" w:hAnsi="Times New Roman" w:cs="Times New Roman"/>
          <w:lang w:eastAsia="zh-CN"/>
        </w:rPr>
        <w:t xml:space="preserve">Taylor </w:t>
      </w:r>
      <w:r>
        <w:rPr>
          <w:rFonts w:ascii="Times New Roman" w:hAnsi="Times New Roman" w:cs="Times New Roman"/>
        </w:rPr>
        <w:t>was also much more challenging than I thought, including having requirements for your GPA</w:t>
      </w:r>
      <w:r>
        <w:rPr>
          <w:rFonts w:ascii="Times New Roman" w:hAnsi="Times New Roman" w:cs="Times New Roman"/>
          <w:lang w:eastAsia="zh-CN"/>
        </w:rPr>
        <w:t xml:space="preserve">. If </w:t>
      </w:r>
      <w:r>
        <w:rPr>
          <w:rFonts w:ascii="Times New Roman" w:hAnsi="Times New Roman" w:cs="Times New Roman"/>
        </w:rPr>
        <w:t xml:space="preserve">you want to </w:t>
      </w:r>
      <w:r>
        <w:rPr>
          <w:rFonts w:ascii="Times New Roman" w:hAnsi="Times New Roman" w:cs="Times New Roman"/>
          <w:lang w:eastAsia="zh-CN"/>
        </w:rPr>
        <w:t xml:space="preserve">go to a better university for </w:t>
      </w:r>
      <w:r>
        <w:rPr>
          <w:rFonts w:ascii="Times New Roman" w:hAnsi="Times New Roman" w:cs="Times New Roman"/>
        </w:rPr>
        <w:t>graduate university</w:t>
      </w:r>
      <w:r>
        <w:rPr>
          <w:rFonts w:ascii="Times New Roman" w:hAnsi="Times New Roman" w:cs="Times New Roman"/>
          <w:lang w:eastAsia="zh-CN"/>
        </w:rPr>
        <w:t xml:space="preserve">, the </w:t>
      </w:r>
      <w:r>
        <w:rPr>
          <w:rFonts w:ascii="Times New Roman" w:hAnsi="Times New Roman" w:cs="Times New Roman"/>
        </w:rPr>
        <w:t xml:space="preserve">pressure </w:t>
      </w:r>
      <w:r>
        <w:rPr>
          <w:rFonts w:ascii="Times New Roman" w:hAnsi="Times New Roman" w:cs="Times New Roman"/>
          <w:lang w:eastAsia="zh-CN"/>
        </w:rPr>
        <w:t xml:space="preserve">is </w:t>
      </w:r>
      <w:r>
        <w:rPr>
          <w:rFonts w:ascii="Times New Roman" w:hAnsi="Times New Roman" w:cs="Times New Roman"/>
        </w:rPr>
        <w:t>even higher</w:t>
      </w:r>
      <w:r>
        <w:rPr>
          <w:rFonts w:ascii="Times New Roman" w:hAnsi="Times New Roman" w:cs="Times New Roman"/>
          <w:lang w:eastAsia="zh-CN"/>
        </w:rPr>
        <w:t xml:space="preserve">. </w:t>
      </w:r>
      <w:r>
        <w:rPr>
          <w:rFonts w:ascii="Times New Roman" w:hAnsi="Times New Roman" w:cs="Times New Roman"/>
          <w:lang w:val="en-US" w:eastAsia="zh-CN"/>
        </w:rPr>
        <w:t>In addition, there are peer competitions and essay pressure. because I joined the university's debating club, which entails producing scripts and performing in competitions. I thought that my prior knowledge was insufficient for the task at hand, and I appeared to be less competent than my Malaysian Chinese peers.</w:t>
      </w:r>
    </w:p>
    <w:p w14:paraId="0747DF2B">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(00:14:28): You just mentioned that you have plans to go on to higher education, right? So you're going through Taylor and then jumping to another university for your master's, right?</w:t>
      </w:r>
    </w:p>
    <w:p w14:paraId="3A660B5B">
      <w:pPr>
        <w:jc w:val="both"/>
        <w:rPr>
          <w:rFonts w:ascii="Times New Roman" w:hAnsi="Times New Roman" w:cs="Times New Roman"/>
        </w:rPr>
      </w:pPr>
      <w:r>
        <w:rPr>
          <w:rFonts w:ascii="Times New Roman" w:hAnsi="Times New Roman" w:cs="Times New Roman"/>
          <w:lang w:eastAsia="zh-CN"/>
        </w:rPr>
        <w:t xml:space="preserve">Kevin </w:t>
      </w:r>
      <w:r>
        <w:rPr>
          <w:rFonts w:ascii="Times New Roman" w:hAnsi="Times New Roman" w:cs="Times New Roman"/>
        </w:rPr>
        <w:t>(00:14:41): Yes.</w:t>
      </w:r>
    </w:p>
    <w:p w14:paraId="0B8C4628">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(00:14:43): Very good! Kevin mentioned that his adaptation here is still quite good</w:t>
      </w:r>
      <w:r>
        <w:rPr>
          <w:rFonts w:ascii="Times New Roman" w:hAnsi="Times New Roman" w:cs="Times New Roman"/>
          <w:lang w:eastAsia="zh-CN"/>
        </w:rPr>
        <w:t xml:space="preserve">, </w:t>
      </w:r>
      <w:r>
        <w:rPr>
          <w:rFonts w:ascii="Times New Roman" w:hAnsi="Times New Roman" w:cs="Times New Roman"/>
        </w:rPr>
        <w:t xml:space="preserve">so I would like to ask </w:t>
      </w:r>
      <w:r>
        <w:rPr>
          <w:rFonts w:hint="eastAsia" w:ascii="Times New Roman" w:hAnsi="Times New Roman" w:cs="Times New Roman"/>
          <w:lang w:eastAsia="zh-CN"/>
        </w:rPr>
        <w:t>Xiao</w:t>
      </w:r>
      <w:r>
        <w:rPr>
          <w:rFonts w:ascii="Times New Roman" w:hAnsi="Times New Roman" w:cs="Times New Roman"/>
        </w:rPr>
        <w:t xml:space="preserve">Sun </w:t>
      </w:r>
      <w:r>
        <w:rPr>
          <w:rFonts w:ascii="Times New Roman" w:hAnsi="Times New Roman" w:cs="Times New Roman"/>
          <w:lang w:eastAsia="zh-CN"/>
        </w:rPr>
        <w:t>to talk about your adaptation</w:t>
      </w:r>
      <w:r>
        <w:rPr>
          <w:rFonts w:ascii="Times New Roman" w:hAnsi="Times New Roman" w:cs="Times New Roman"/>
        </w:rPr>
        <w:t>.</w:t>
      </w:r>
    </w:p>
    <w:p w14:paraId="19C5FA25">
      <w:pPr>
        <w:jc w:val="both"/>
        <w:rPr>
          <w:rFonts w:ascii="Times New Roman" w:hAnsi="Times New Roman" w:cs="Times New Roman"/>
        </w:rPr>
      </w:pPr>
      <w:r>
        <w:rPr>
          <w:rFonts w:ascii="Times New Roman" w:hAnsi="Times New Roman" w:cs="Times New Roman"/>
          <w:lang w:eastAsia="zh-CN"/>
        </w:rPr>
        <w:t>Xiaosun</w:t>
      </w:r>
      <w:r>
        <w:rPr>
          <w:rFonts w:ascii="Times New Roman" w:hAnsi="Times New Roman" w:cs="Times New Roman"/>
        </w:rPr>
        <w:t xml:space="preserve">(00:15:05): I was under pressure because studying business involves mathematical knowledge, like statistics. I'm actually OK </w:t>
      </w:r>
      <w:r>
        <w:rPr>
          <w:rFonts w:ascii="Times New Roman" w:hAnsi="Times New Roman" w:cs="Times New Roman"/>
          <w:lang w:eastAsia="zh-CN"/>
        </w:rPr>
        <w:t xml:space="preserve">with all the other </w:t>
      </w:r>
      <w:r>
        <w:rPr>
          <w:rFonts w:ascii="Times New Roman" w:hAnsi="Times New Roman" w:cs="Times New Roman"/>
        </w:rPr>
        <w:t xml:space="preserve">liberal arts </w:t>
      </w:r>
      <w:r>
        <w:rPr>
          <w:rFonts w:ascii="Times New Roman" w:hAnsi="Times New Roman" w:cs="Times New Roman"/>
          <w:lang w:eastAsia="zh-CN"/>
        </w:rPr>
        <w:t>courses</w:t>
      </w:r>
      <w:r>
        <w:rPr>
          <w:rFonts w:ascii="Times New Roman" w:hAnsi="Times New Roman" w:cs="Times New Roman"/>
        </w:rPr>
        <w:t xml:space="preserve">, but I did have some difficulties with maths, and when I first came here, I arrived a week later than everyone else because of my visa, so it was like I was alone in the country renting an apartment, </w:t>
      </w:r>
      <w:r>
        <w:rPr>
          <w:rFonts w:ascii="Times New Roman" w:hAnsi="Times New Roman" w:cs="Times New Roman"/>
          <w:lang w:eastAsia="zh-CN"/>
        </w:rPr>
        <w:t xml:space="preserve">checking in, getting a </w:t>
      </w:r>
      <w:r>
        <w:rPr>
          <w:rFonts w:ascii="Times New Roman" w:hAnsi="Times New Roman" w:cs="Times New Roman"/>
        </w:rPr>
        <w:t xml:space="preserve">medical check-up, and then going to class without any friends. The </w:t>
      </w:r>
      <w:r>
        <w:rPr>
          <w:rFonts w:ascii="Times New Roman" w:hAnsi="Times New Roman" w:cs="Times New Roman"/>
          <w:lang w:eastAsia="zh-CN"/>
        </w:rPr>
        <w:t xml:space="preserve">teachers' </w:t>
      </w:r>
      <w:r>
        <w:rPr>
          <w:rFonts w:ascii="Times New Roman" w:hAnsi="Times New Roman" w:cs="Times New Roman"/>
        </w:rPr>
        <w:t xml:space="preserve">accents </w:t>
      </w:r>
      <w:r>
        <w:rPr>
          <w:rFonts w:ascii="Times New Roman" w:hAnsi="Times New Roman" w:cs="Times New Roman"/>
          <w:lang w:eastAsia="zh-CN"/>
        </w:rPr>
        <w:t xml:space="preserve">were </w:t>
      </w:r>
      <w:r>
        <w:rPr>
          <w:rFonts w:ascii="Times New Roman" w:hAnsi="Times New Roman" w:cs="Times New Roman"/>
        </w:rPr>
        <w:t xml:space="preserve">not particularly friendly to me, and it took me almost a week to get used to them before I could begin to understand the </w:t>
      </w:r>
      <w:r>
        <w:rPr>
          <w:rFonts w:ascii="Times New Roman" w:hAnsi="Times New Roman" w:cs="Times New Roman"/>
          <w:lang w:eastAsia="zh-CN"/>
        </w:rPr>
        <w:t xml:space="preserve">content of the lessons. I </w:t>
      </w:r>
      <w:r>
        <w:rPr>
          <w:rFonts w:ascii="Times New Roman" w:hAnsi="Times New Roman" w:cs="Times New Roman"/>
        </w:rPr>
        <w:t xml:space="preserve">encountered </w:t>
      </w:r>
      <w:r>
        <w:rPr>
          <w:rFonts w:ascii="Times New Roman" w:hAnsi="Times New Roman" w:cs="Times New Roman"/>
          <w:lang w:eastAsia="zh-CN"/>
        </w:rPr>
        <w:t xml:space="preserve">many </w:t>
      </w:r>
      <w:r>
        <w:rPr>
          <w:rFonts w:ascii="Times New Roman" w:hAnsi="Times New Roman" w:cs="Times New Roman"/>
        </w:rPr>
        <w:t xml:space="preserve">difficulties </w:t>
      </w:r>
      <w:r>
        <w:rPr>
          <w:rFonts w:ascii="Times New Roman" w:hAnsi="Times New Roman" w:cs="Times New Roman"/>
          <w:lang w:eastAsia="zh-CN"/>
        </w:rPr>
        <w:t xml:space="preserve">in my </w:t>
      </w:r>
      <w:r>
        <w:rPr>
          <w:rFonts w:ascii="Times New Roman" w:hAnsi="Times New Roman" w:cs="Times New Roman"/>
        </w:rPr>
        <w:t>studies, but the teachers are very friendly, and if you dare to ask</w:t>
      </w:r>
      <w:r>
        <w:rPr>
          <w:rFonts w:ascii="Times New Roman" w:hAnsi="Times New Roman" w:cs="Times New Roman"/>
          <w:lang w:eastAsia="zh-CN"/>
        </w:rPr>
        <w:t xml:space="preserve">, </w:t>
      </w:r>
      <w:r>
        <w:rPr>
          <w:rFonts w:ascii="Times New Roman" w:hAnsi="Times New Roman" w:cs="Times New Roman"/>
        </w:rPr>
        <w:t xml:space="preserve">he will answer </w:t>
      </w:r>
      <w:r>
        <w:rPr>
          <w:rFonts w:ascii="Times New Roman" w:hAnsi="Times New Roman" w:cs="Times New Roman"/>
          <w:lang w:eastAsia="zh-CN"/>
        </w:rPr>
        <w:t xml:space="preserve">and </w:t>
      </w:r>
      <w:r>
        <w:rPr>
          <w:rFonts w:ascii="Times New Roman" w:hAnsi="Times New Roman" w:cs="Times New Roman"/>
        </w:rPr>
        <w:t>help you as much as he can.</w:t>
      </w:r>
    </w:p>
    <w:p w14:paraId="577AD42D">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(00:16:03): And what do you think is particularly different about this education system at Indy </w:t>
      </w:r>
      <w:r>
        <w:rPr>
          <w:rFonts w:ascii="Times New Roman" w:hAnsi="Times New Roman" w:cs="Times New Roman"/>
          <w:lang w:eastAsia="zh-CN"/>
        </w:rPr>
        <w:t>compared</w:t>
      </w:r>
      <w:r>
        <w:rPr>
          <w:rFonts w:ascii="Times New Roman" w:hAnsi="Times New Roman" w:cs="Times New Roman"/>
        </w:rPr>
        <w:t xml:space="preserve"> to your classmates in China</w:t>
      </w:r>
      <w:r>
        <w:rPr>
          <w:rFonts w:ascii="Times New Roman" w:hAnsi="Times New Roman" w:cs="Times New Roman"/>
          <w:lang w:eastAsia="zh-CN"/>
        </w:rPr>
        <w:t>?</w:t>
      </w:r>
    </w:p>
    <w:p w14:paraId="563F42B5">
      <w:pPr>
        <w:jc w:val="both"/>
        <w:rPr>
          <w:rFonts w:ascii="Times New Roman" w:hAnsi="Times New Roman" w:cs="Times New Roman"/>
        </w:rPr>
      </w:pPr>
      <w:r>
        <w:rPr>
          <w:rFonts w:ascii="Times New Roman" w:hAnsi="Times New Roman" w:cs="Times New Roman"/>
          <w:lang w:eastAsia="zh-CN"/>
        </w:rPr>
        <w:t xml:space="preserve">Xiaosun </w:t>
      </w:r>
      <w:r>
        <w:rPr>
          <w:rFonts w:ascii="Times New Roman" w:hAnsi="Times New Roman" w:cs="Times New Roman"/>
        </w:rPr>
        <w:t>(00:16:14): In China, there are class teachers, counsellors, dormitories, and dormitory supervisors</w:t>
      </w:r>
      <w:r>
        <w:rPr>
          <w:rFonts w:ascii="Times New Roman" w:hAnsi="Times New Roman" w:cs="Times New Roman"/>
          <w:lang w:eastAsia="zh-CN"/>
        </w:rPr>
        <w:t xml:space="preserve">. In Malaysia, </w:t>
      </w:r>
      <w:r>
        <w:rPr>
          <w:rFonts w:ascii="Times New Roman" w:hAnsi="Times New Roman" w:cs="Times New Roman"/>
        </w:rPr>
        <w:t>there is nothing at all. You can rent a house outside, and you don't have to fight the application; basically, you can do it all by yourself</w:t>
      </w:r>
      <w:r>
        <w:rPr>
          <w:rFonts w:ascii="Times New Roman" w:hAnsi="Times New Roman" w:cs="Times New Roman"/>
          <w:lang w:eastAsia="zh-CN"/>
        </w:rPr>
        <w:t>.</w:t>
      </w:r>
      <w:r>
        <w:rPr>
          <w:rFonts w:ascii="Times New Roman" w:hAnsi="Times New Roman" w:cs="Times New Roman"/>
        </w:rPr>
        <w:t xml:space="preserve"> That means you need to be very strong in self-management and independence to live here, and there is a very high demand for self-discipline and autonomy in your studies.</w:t>
      </w:r>
    </w:p>
    <w:p w14:paraId="2AF28910">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(00:16:41): That's true, OK, thanks</w:t>
      </w:r>
      <w:r>
        <w:rPr>
          <w:rFonts w:ascii="Times New Roman" w:hAnsi="Times New Roman" w:cs="Times New Roman"/>
          <w:lang w:eastAsia="zh-CN"/>
        </w:rPr>
        <w:t>.</w:t>
      </w:r>
      <w:r>
        <w:rPr>
          <w:rFonts w:hint="eastAsia" w:ascii="Times New Roman" w:hAnsi="Times New Roman" w:cs="Times New Roman"/>
          <w:lang w:eastAsia="zh-CN"/>
        </w:rPr>
        <w:t xml:space="preserve"> </w:t>
      </w:r>
      <w:r>
        <w:rPr>
          <w:rFonts w:ascii="Times New Roman" w:hAnsi="Times New Roman" w:cs="Times New Roman"/>
        </w:rPr>
        <w:t xml:space="preserve">I would like to ask the three public university students about your experiences at </w:t>
      </w:r>
      <w:r>
        <w:rPr>
          <w:rFonts w:ascii="Times New Roman" w:hAnsi="Times New Roman" w:cs="Times New Roman"/>
          <w:lang w:eastAsia="zh-CN"/>
        </w:rPr>
        <w:t xml:space="preserve">the beginning of your </w:t>
      </w:r>
      <w:r>
        <w:rPr>
          <w:rFonts w:ascii="Times New Roman" w:hAnsi="Times New Roman" w:cs="Times New Roman"/>
        </w:rPr>
        <w:t>studies in Malaysia. Was it different from the two students from T</w:t>
      </w:r>
      <w:r>
        <w:rPr>
          <w:rFonts w:hint="eastAsia" w:ascii="Times New Roman" w:hAnsi="Times New Roman" w:cs="Times New Roman"/>
          <w:lang w:eastAsia="zh-CN"/>
        </w:rPr>
        <w:t>aylor</w:t>
      </w:r>
      <w:r>
        <w:rPr>
          <w:rFonts w:ascii="Times New Roman" w:hAnsi="Times New Roman" w:cs="Times New Roman"/>
          <w:lang w:eastAsia="zh-CN"/>
        </w:rPr>
        <w:t>'</w:t>
      </w:r>
      <w:r>
        <w:rPr>
          <w:rFonts w:hint="eastAsia" w:ascii="Times New Roman" w:hAnsi="Times New Roman" w:cs="Times New Roman"/>
          <w:lang w:eastAsia="zh-CN"/>
        </w:rPr>
        <w:t>s</w:t>
      </w:r>
      <w:r>
        <w:rPr>
          <w:rFonts w:ascii="Times New Roman" w:hAnsi="Times New Roman" w:cs="Times New Roman"/>
        </w:rPr>
        <w:t xml:space="preserve"> and Ind</w:t>
      </w:r>
      <w:r>
        <w:rPr>
          <w:rFonts w:hint="eastAsia" w:ascii="Times New Roman" w:hAnsi="Times New Roman" w:cs="Times New Roman"/>
          <w:lang w:eastAsia="zh-CN"/>
        </w:rPr>
        <w:t>ti</w:t>
      </w:r>
      <w:r>
        <w:rPr>
          <w:rFonts w:ascii="Times New Roman" w:hAnsi="Times New Roman" w:cs="Times New Roman"/>
          <w:lang w:eastAsia="zh-CN"/>
        </w:rPr>
        <w:t>'</w:t>
      </w:r>
      <w:r>
        <w:rPr>
          <w:rFonts w:hint="eastAsia" w:ascii="Times New Roman" w:hAnsi="Times New Roman" w:cs="Times New Roman"/>
          <w:lang w:eastAsia="zh-CN"/>
        </w:rPr>
        <w:t>s</w:t>
      </w:r>
      <w:r>
        <w:rPr>
          <w:rFonts w:ascii="Times New Roman" w:hAnsi="Times New Roman" w:cs="Times New Roman"/>
        </w:rPr>
        <w:t>?</w:t>
      </w:r>
    </w:p>
    <w:p w14:paraId="47F89166">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(00:16:57): Let me start by asking you about your initial experience of coming to Malaysia to study.</w:t>
      </w:r>
    </w:p>
    <w:p w14:paraId="64B0C246">
      <w:pPr>
        <w:jc w:val="both"/>
        <w:rPr>
          <w:rFonts w:ascii="Times New Roman" w:hAnsi="Times New Roman" w:cs="Times New Roman"/>
        </w:rPr>
      </w:pPr>
      <w:r>
        <w:rPr>
          <w:rFonts w:ascii="Times New Roman" w:hAnsi="Times New Roman" w:cs="Times New Roman"/>
          <w:lang w:eastAsia="zh-CN"/>
        </w:rPr>
        <w:t xml:space="preserve">Xiao Huo </w:t>
      </w:r>
      <w:r>
        <w:rPr>
          <w:rFonts w:ascii="Times New Roman" w:hAnsi="Times New Roman" w:cs="Times New Roman"/>
        </w:rPr>
        <w:t xml:space="preserve">(00:17:05): I think when I </w:t>
      </w:r>
      <w:r>
        <w:rPr>
          <w:rFonts w:ascii="Times New Roman" w:hAnsi="Times New Roman" w:cs="Times New Roman"/>
          <w:lang w:eastAsia="zh-CN"/>
        </w:rPr>
        <w:t xml:space="preserve">first </w:t>
      </w:r>
      <w:r>
        <w:rPr>
          <w:rFonts w:ascii="Times New Roman" w:hAnsi="Times New Roman" w:cs="Times New Roman"/>
        </w:rPr>
        <w:t xml:space="preserve">came here, it was OK because I came </w:t>
      </w:r>
      <w:r>
        <w:rPr>
          <w:rFonts w:ascii="Times New Roman" w:hAnsi="Times New Roman" w:cs="Times New Roman"/>
          <w:lang w:eastAsia="zh-CN"/>
        </w:rPr>
        <w:t xml:space="preserve">here </w:t>
      </w:r>
      <w:r>
        <w:rPr>
          <w:rFonts w:ascii="Times New Roman" w:hAnsi="Times New Roman" w:cs="Times New Roman"/>
        </w:rPr>
        <w:t xml:space="preserve">with my friends </w:t>
      </w:r>
      <w:r>
        <w:rPr>
          <w:rFonts w:ascii="Times New Roman" w:hAnsi="Times New Roman" w:cs="Times New Roman"/>
          <w:lang w:eastAsia="zh-CN"/>
        </w:rPr>
        <w:t xml:space="preserve">through the </w:t>
      </w:r>
      <w:r>
        <w:rPr>
          <w:rFonts w:ascii="Times New Roman" w:hAnsi="Times New Roman" w:cs="Times New Roman"/>
        </w:rPr>
        <w:t xml:space="preserve">international department of my </w:t>
      </w:r>
      <w:r>
        <w:rPr>
          <w:rFonts w:hint="eastAsia" w:ascii="Times New Roman" w:hAnsi="Times New Roman" w:cs="Times New Roman"/>
          <w:lang w:eastAsia="zh-CN"/>
        </w:rPr>
        <w:t>high school</w:t>
      </w:r>
      <w:r>
        <w:rPr>
          <w:rFonts w:ascii="Times New Roman" w:hAnsi="Times New Roman" w:cs="Times New Roman"/>
        </w:rPr>
        <w:t xml:space="preserve">. There were a lot of students from my class who </w:t>
      </w:r>
      <w:r>
        <w:rPr>
          <w:rFonts w:ascii="Times New Roman" w:hAnsi="Times New Roman" w:cs="Times New Roman"/>
          <w:lang w:eastAsia="zh-CN"/>
        </w:rPr>
        <w:t xml:space="preserve">came to </w:t>
      </w:r>
      <w:r>
        <w:rPr>
          <w:rFonts w:ascii="Times New Roman" w:hAnsi="Times New Roman" w:cs="Times New Roman"/>
        </w:rPr>
        <w:t xml:space="preserve">Malaysia </w:t>
      </w:r>
      <w:r>
        <w:rPr>
          <w:rFonts w:ascii="Times New Roman" w:hAnsi="Times New Roman" w:cs="Times New Roman"/>
          <w:lang w:eastAsia="zh-CN"/>
        </w:rPr>
        <w:t>to study</w:t>
      </w:r>
      <w:r>
        <w:rPr>
          <w:rFonts w:ascii="Times New Roman" w:hAnsi="Times New Roman" w:cs="Times New Roman"/>
        </w:rPr>
        <w:t xml:space="preserve">, including </w:t>
      </w:r>
      <w:r>
        <w:rPr>
          <w:rFonts w:ascii="Times New Roman" w:hAnsi="Times New Roman" w:cs="Times New Roman"/>
          <w:lang w:eastAsia="zh-CN"/>
        </w:rPr>
        <w:t xml:space="preserve">those who </w:t>
      </w:r>
      <w:r>
        <w:rPr>
          <w:rFonts w:ascii="Times New Roman" w:hAnsi="Times New Roman" w:cs="Times New Roman"/>
        </w:rPr>
        <w:t xml:space="preserve">went to </w:t>
      </w:r>
      <w:r>
        <w:rPr>
          <w:rFonts w:ascii="Times New Roman" w:hAnsi="Times New Roman" w:cs="Times New Roman"/>
          <w:lang w:eastAsia="zh-CN"/>
        </w:rPr>
        <w:t xml:space="preserve">UM, </w:t>
      </w:r>
      <w:r>
        <w:rPr>
          <w:rFonts w:ascii="Times New Roman" w:hAnsi="Times New Roman" w:cs="Times New Roman"/>
        </w:rPr>
        <w:t>UTM</w:t>
      </w:r>
      <w:r>
        <w:rPr>
          <w:rFonts w:ascii="Times New Roman" w:hAnsi="Times New Roman" w:cs="Times New Roman"/>
          <w:lang w:eastAsia="zh-CN"/>
        </w:rPr>
        <w:t xml:space="preserve">, and </w:t>
      </w:r>
      <w:r>
        <w:rPr>
          <w:rFonts w:ascii="Times New Roman" w:hAnsi="Times New Roman" w:cs="Times New Roman"/>
        </w:rPr>
        <w:t xml:space="preserve">USM, but the only ones who came to UPM were me and </w:t>
      </w:r>
      <w:r>
        <w:rPr>
          <w:rFonts w:ascii="Times New Roman" w:hAnsi="Times New Roman" w:cs="Times New Roman"/>
          <w:lang w:eastAsia="zh-CN"/>
        </w:rPr>
        <w:t xml:space="preserve">another </w:t>
      </w:r>
      <w:r>
        <w:rPr>
          <w:rFonts w:ascii="Times New Roman" w:hAnsi="Times New Roman" w:cs="Times New Roman"/>
        </w:rPr>
        <w:t>student</w:t>
      </w:r>
      <w:r>
        <w:rPr>
          <w:rFonts w:ascii="Times New Roman" w:hAnsi="Times New Roman" w:cs="Times New Roman"/>
          <w:lang w:eastAsia="zh-CN"/>
        </w:rPr>
        <w:t xml:space="preserve">, and </w:t>
      </w:r>
      <w:r>
        <w:rPr>
          <w:rFonts w:ascii="Times New Roman" w:hAnsi="Times New Roman" w:cs="Times New Roman"/>
        </w:rPr>
        <w:t>it just so happened that the two of us were good friends, so we lived together. Although we are not in the same major, we can still go to and from university together.</w:t>
      </w:r>
    </w:p>
    <w:p w14:paraId="6BBCD55D">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(00:17:36):</w:t>
      </w:r>
      <w:r>
        <w:rPr>
          <w:rFonts w:hint="eastAsia" w:ascii="Times New Roman" w:hAnsi="Times New Roman" w:cs="Times New Roman"/>
          <w:lang w:eastAsia="zh-CN"/>
        </w:rPr>
        <w:t xml:space="preserve"> </w:t>
      </w:r>
      <w:r>
        <w:rPr>
          <w:rFonts w:ascii="Times New Roman" w:hAnsi="Times New Roman" w:cs="Times New Roman"/>
        </w:rPr>
        <w:t>That'</w:t>
      </w:r>
      <w:r>
        <w:rPr>
          <w:rFonts w:ascii="Times New Roman" w:hAnsi="Times New Roman" w:cs="Times New Roman"/>
          <w:lang w:eastAsia="zh-CN"/>
        </w:rPr>
        <w:t xml:space="preserve">s great! You guys </w:t>
      </w:r>
      <w:r>
        <w:rPr>
          <w:rFonts w:ascii="Times New Roman" w:hAnsi="Times New Roman" w:cs="Times New Roman"/>
        </w:rPr>
        <w:t>can take a cab together!</w:t>
      </w:r>
    </w:p>
    <w:p w14:paraId="21B0DBFE">
      <w:pPr>
        <w:jc w:val="both"/>
        <w:rPr>
          <w:rFonts w:ascii="Times New Roman" w:hAnsi="Times New Roman" w:cs="Times New Roman"/>
        </w:rPr>
      </w:pPr>
      <w:r>
        <w:rPr>
          <w:rFonts w:ascii="Times New Roman" w:hAnsi="Times New Roman" w:cs="Times New Roman"/>
          <w:lang w:eastAsia="zh-CN"/>
        </w:rPr>
        <w:t xml:space="preserve">Xiao Huo </w:t>
      </w:r>
      <w:r>
        <w:rPr>
          <w:rFonts w:ascii="Times New Roman" w:hAnsi="Times New Roman" w:cs="Times New Roman"/>
        </w:rPr>
        <w:t xml:space="preserve">(00:17:37): Yes. Then we also have the </w:t>
      </w:r>
      <w:r>
        <w:rPr>
          <w:rFonts w:hint="eastAsia" w:ascii="Times New Roman" w:hAnsi="Times New Roman" w:cs="Times New Roman"/>
          <w:lang w:eastAsia="zh-CN"/>
        </w:rPr>
        <w:t>high school</w:t>
      </w:r>
      <w:r>
        <w:rPr>
          <w:rFonts w:ascii="Times New Roman" w:hAnsi="Times New Roman" w:cs="Times New Roman"/>
        </w:rPr>
        <w:t xml:space="preserve"> international department </w:t>
      </w:r>
      <w:r>
        <w:rPr>
          <w:rFonts w:ascii="Times New Roman" w:hAnsi="Times New Roman" w:cs="Times New Roman"/>
          <w:lang w:eastAsia="zh-CN"/>
        </w:rPr>
        <w:t>senior</w:t>
      </w:r>
      <w:r>
        <w:rPr>
          <w:rFonts w:hint="eastAsia" w:ascii="Times New Roman" w:hAnsi="Times New Roman" w:cs="Times New Roman"/>
          <w:lang w:val="en-US" w:eastAsia="zh-CN"/>
        </w:rPr>
        <w:t>s</w:t>
      </w:r>
      <w:r>
        <w:rPr>
          <w:rFonts w:ascii="Times New Roman" w:hAnsi="Times New Roman" w:cs="Times New Roman"/>
        </w:rPr>
        <w:t xml:space="preserve">. They will take us </w:t>
      </w:r>
      <w:r>
        <w:rPr>
          <w:rFonts w:ascii="Times New Roman" w:hAnsi="Times New Roman" w:cs="Times New Roman"/>
          <w:lang w:eastAsia="zh-CN"/>
        </w:rPr>
        <w:t xml:space="preserve">to this side of the </w:t>
      </w:r>
      <w:r>
        <w:rPr>
          <w:rFonts w:ascii="Times New Roman" w:hAnsi="Times New Roman" w:cs="Times New Roman"/>
        </w:rPr>
        <w:t>physical examination</w:t>
      </w:r>
      <w:r>
        <w:rPr>
          <w:rFonts w:ascii="Times New Roman" w:hAnsi="Times New Roman" w:cs="Times New Roman"/>
          <w:lang w:eastAsia="zh-CN"/>
        </w:rPr>
        <w:t xml:space="preserve"> </w:t>
      </w:r>
      <w:r>
        <w:rPr>
          <w:rFonts w:ascii="Times New Roman" w:hAnsi="Times New Roman" w:cs="Times New Roman"/>
        </w:rPr>
        <w:t>classes</w:t>
      </w:r>
      <w:r>
        <w:rPr>
          <w:rFonts w:ascii="Times New Roman" w:hAnsi="Times New Roman" w:cs="Times New Roman"/>
          <w:lang w:eastAsia="zh-CN"/>
        </w:rPr>
        <w:t xml:space="preserve">, </w:t>
      </w:r>
      <w:r>
        <w:rPr>
          <w:rFonts w:ascii="Times New Roman" w:hAnsi="Times New Roman" w:cs="Times New Roman"/>
        </w:rPr>
        <w:t>see the classroom</w:t>
      </w:r>
      <w:r>
        <w:rPr>
          <w:rFonts w:ascii="Times New Roman" w:hAnsi="Times New Roman" w:cs="Times New Roman"/>
          <w:lang w:eastAsia="zh-CN"/>
        </w:rPr>
        <w:t xml:space="preserve">, </w:t>
      </w:r>
      <w:r>
        <w:rPr>
          <w:rFonts w:ascii="Times New Roman" w:hAnsi="Times New Roman" w:cs="Times New Roman"/>
        </w:rPr>
        <w:t xml:space="preserve">adapt to this side of the </w:t>
      </w:r>
      <w:r>
        <w:rPr>
          <w:rFonts w:ascii="Times New Roman" w:hAnsi="Times New Roman" w:cs="Times New Roman"/>
          <w:lang w:eastAsia="zh-CN"/>
        </w:rPr>
        <w:t>study and life</w:t>
      </w:r>
      <w:r>
        <w:rPr>
          <w:rFonts w:ascii="Times New Roman" w:hAnsi="Times New Roman" w:cs="Times New Roman"/>
        </w:rPr>
        <w:t xml:space="preserve">, and introduce us to the surrounding </w:t>
      </w:r>
      <w:r>
        <w:rPr>
          <w:rFonts w:ascii="Times New Roman" w:hAnsi="Times New Roman" w:cs="Times New Roman"/>
          <w:lang w:eastAsia="zh-CN"/>
        </w:rPr>
        <w:t>environment</w:t>
      </w:r>
      <w:r>
        <w:rPr>
          <w:rFonts w:ascii="Times New Roman" w:hAnsi="Times New Roman" w:cs="Times New Roman"/>
        </w:rPr>
        <w:t>. For example, they tell us where to go for food, clothing, housing</w:t>
      </w:r>
      <w:r>
        <w:rPr>
          <w:rFonts w:hint="eastAsia" w:ascii="Times New Roman" w:hAnsi="Times New Roman" w:cs="Times New Roman"/>
          <w:lang w:eastAsia="zh-CN"/>
        </w:rPr>
        <w:t xml:space="preserve">, </w:t>
      </w:r>
      <w:r>
        <w:rPr>
          <w:rFonts w:ascii="Times New Roman" w:hAnsi="Times New Roman" w:cs="Times New Roman"/>
        </w:rPr>
        <w:t>transport</w:t>
      </w:r>
      <w:r>
        <w:rPr>
          <w:rFonts w:hint="eastAsia" w:ascii="Times New Roman" w:hAnsi="Times New Roman" w:cs="Times New Roman"/>
          <w:lang w:eastAsia="zh-CN"/>
        </w:rPr>
        <w:t>, and</w:t>
      </w:r>
      <w:r>
        <w:rPr>
          <w:rFonts w:ascii="Times New Roman" w:hAnsi="Times New Roman" w:cs="Times New Roman"/>
          <w:lang w:eastAsia="zh-CN"/>
        </w:rPr>
        <w:t xml:space="preserve"> </w:t>
      </w:r>
      <w:r>
        <w:rPr>
          <w:rFonts w:ascii="Times New Roman" w:hAnsi="Times New Roman" w:cs="Times New Roman"/>
        </w:rPr>
        <w:t>buy necessities.</w:t>
      </w:r>
    </w:p>
    <w:p w14:paraId="416FA574">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(00:18:06): Wow, you're lucky then</w:t>
      </w:r>
      <w:r>
        <w:rPr>
          <w:rFonts w:ascii="Times New Roman" w:hAnsi="Times New Roman" w:cs="Times New Roman"/>
          <w:lang w:eastAsia="zh-CN"/>
        </w:rPr>
        <w:t xml:space="preserve">. It's </w:t>
      </w:r>
      <w:r>
        <w:rPr>
          <w:rFonts w:ascii="Times New Roman" w:hAnsi="Times New Roman" w:cs="Times New Roman"/>
        </w:rPr>
        <w:t xml:space="preserve">great to </w:t>
      </w:r>
      <w:r>
        <w:rPr>
          <w:rFonts w:ascii="Times New Roman" w:hAnsi="Times New Roman" w:cs="Times New Roman"/>
          <w:lang w:eastAsia="zh-CN"/>
        </w:rPr>
        <w:t xml:space="preserve">have </w:t>
      </w:r>
      <w:r>
        <w:rPr>
          <w:rFonts w:ascii="Times New Roman" w:hAnsi="Times New Roman" w:cs="Times New Roman"/>
        </w:rPr>
        <w:t xml:space="preserve">older students to </w:t>
      </w:r>
      <w:r>
        <w:rPr>
          <w:rFonts w:ascii="Times New Roman" w:hAnsi="Times New Roman" w:cs="Times New Roman"/>
          <w:lang w:eastAsia="zh-CN"/>
        </w:rPr>
        <w:t>lead the way</w:t>
      </w:r>
      <w:r>
        <w:rPr>
          <w:rFonts w:ascii="Times New Roman" w:hAnsi="Times New Roman" w:cs="Times New Roman"/>
        </w:rPr>
        <w:t>. Is there anything about your studies that makes you feel particularly stressed? For example, exams</w:t>
      </w:r>
      <w:r>
        <w:rPr>
          <w:rFonts w:ascii="Times New Roman" w:hAnsi="Times New Roman" w:cs="Times New Roman"/>
          <w:lang w:eastAsia="zh-CN"/>
        </w:rPr>
        <w:t xml:space="preserve">, </w:t>
      </w:r>
      <w:r>
        <w:rPr>
          <w:rFonts w:ascii="Times New Roman" w:hAnsi="Times New Roman" w:cs="Times New Roman"/>
        </w:rPr>
        <w:t>presentations, or attending some academic conferences?</w:t>
      </w:r>
    </w:p>
    <w:p w14:paraId="06A06EDF">
      <w:pPr>
        <w:jc w:val="both"/>
        <w:rPr>
          <w:rFonts w:ascii="Times New Roman" w:hAnsi="Times New Roman" w:cs="Times New Roman"/>
        </w:rPr>
      </w:pPr>
      <w:r>
        <w:rPr>
          <w:rFonts w:ascii="Times New Roman" w:hAnsi="Times New Roman" w:cs="Times New Roman"/>
          <w:lang w:eastAsia="zh-CN"/>
        </w:rPr>
        <w:t xml:space="preserve">Xiao Huo </w:t>
      </w:r>
      <w:r>
        <w:rPr>
          <w:rFonts w:ascii="Times New Roman" w:hAnsi="Times New Roman" w:cs="Times New Roman"/>
        </w:rPr>
        <w:t xml:space="preserve">(00:18:24): I think the learning is </w:t>
      </w:r>
      <w:r>
        <w:rPr>
          <w:rFonts w:ascii="Times New Roman" w:hAnsi="Times New Roman" w:cs="Times New Roman"/>
          <w:lang w:eastAsia="zh-CN"/>
        </w:rPr>
        <w:t>the same as what</w:t>
      </w:r>
      <w:r>
        <w:rPr>
          <w:rFonts w:ascii="Times New Roman" w:hAnsi="Times New Roman" w:cs="Times New Roman"/>
        </w:rPr>
        <w:t xml:space="preserve"> my classmates just said</w:t>
      </w:r>
      <w:r>
        <w:rPr>
          <w:rFonts w:ascii="Times New Roman" w:hAnsi="Times New Roman" w:cs="Times New Roman"/>
          <w:lang w:eastAsia="zh-CN"/>
        </w:rPr>
        <w:t xml:space="preserve">. When I </w:t>
      </w:r>
      <w:r>
        <w:rPr>
          <w:rFonts w:ascii="Times New Roman" w:hAnsi="Times New Roman" w:cs="Times New Roman"/>
        </w:rPr>
        <w:t xml:space="preserve">first </w:t>
      </w:r>
      <w:r>
        <w:rPr>
          <w:rFonts w:ascii="Times New Roman" w:hAnsi="Times New Roman" w:cs="Times New Roman"/>
          <w:lang w:eastAsia="zh-CN"/>
        </w:rPr>
        <w:t xml:space="preserve">came here, I </w:t>
      </w:r>
      <w:r>
        <w:rPr>
          <w:rFonts w:ascii="Times New Roman" w:hAnsi="Times New Roman" w:cs="Times New Roman"/>
        </w:rPr>
        <w:t xml:space="preserve">couldn't understand </w:t>
      </w:r>
      <w:r>
        <w:rPr>
          <w:rFonts w:ascii="Times New Roman" w:hAnsi="Times New Roman" w:cs="Times New Roman"/>
          <w:lang w:eastAsia="zh-CN"/>
        </w:rPr>
        <w:t xml:space="preserve">the content of the lessons because of the accent problem and my own language level. </w:t>
      </w:r>
      <w:r>
        <w:rPr>
          <w:rFonts w:ascii="Times New Roman" w:hAnsi="Times New Roman" w:cs="Times New Roman"/>
        </w:rPr>
        <w:t xml:space="preserve">But I think it's OK </w:t>
      </w:r>
      <w:r>
        <w:rPr>
          <w:rFonts w:ascii="Times New Roman" w:hAnsi="Times New Roman" w:cs="Times New Roman"/>
          <w:lang w:eastAsia="zh-CN"/>
        </w:rPr>
        <w:t>now</w:t>
      </w:r>
      <w:r>
        <w:rPr>
          <w:rFonts w:ascii="Times New Roman" w:hAnsi="Times New Roman" w:cs="Times New Roman"/>
        </w:rPr>
        <w:t>, because our International Department had English Maths at that time</w:t>
      </w:r>
      <w:r>
        <w:rPr>
          <w:rFonts w:ascii="Times New Roman" w:hAnsi="Times New Roman" w:cs="Times New Roman"/>
          <w:lang w:eastAsia="zh-CN"/>
        </w:rPr>
        <w:t xml:space="preserve">, so </w:t>
      </w:r>
      <w:r>
        <w:rPr>
          <w:rFonts w:ascii="Times New Roman" w:hAnsi="Times New Roman" w:cs="Times New Roman"/>
        </w:rPr>
        <w:t xml:space="preserve">I took the textbooks from other universitys to </w:t>
      </w:r>
      <w:r>
        <w:rPr>
          <w:rFonts w:ascii="Times New Roman" w:hAnsi="Times New Roman" w:cs="Times New Roman"/>
          <w:lang w:eastAsia="zh-CN"/>
        </w:rPr>
        <w:t>revise</w:t>
      </w:r>
      <w:r>
        <w:rPr>
          <w:rFonts w:ascii="Times New Roman" w:hAnsi="Times New Roman" w:cs="Times New Roman"/>
        </w:rPr>
        <w:t>, and the maths was still almost the same</w:t>
      </w:r>
      <w:r>
        <w:rPr>
          <w:rFonts w:ascii="Times New Roman" w:hAnsi="Times New Roman" w:cs="Times New Roman"/>
          <w:lang w:eastAsia="zh-CN"/>
        </w:rPr>
        <w:t xml:space="preserve">, so I </w:t>
      </w:r>
      <w:r>
        <w:rPr>
          <w:rFonts w:ascii="Times New Roman" w:hAnsi="Times New Roman" w:cs="Times New Roman"/>
        </w:rPr>
        <w:t xml:space="preserve">didn't have too much pressure at </w:t>
      </w:r>
      <w:r>
        <w:rPr>
          <w:rFonts w:ascii="Times New Roman" w:hAnsi="Times New Roman" w:cs="Times New Roman"/>
          <w:lang w:eastAsia="zh-CN"/>
        </w:rPr>
        <w:t>the back</w:t>
      </w:r>
      <w:r>
        <w:rPr>
          <w:rFonts w:ascii="Times New Roman" w:hAnsi="Times New Roman" w:cs="Times New Roman"/>
        </w:rPr>
        <w:t xml:space="preserve">. But there are more exams </w:t>
      </w:r>
      <w:r>
        <w:rPr>
          <w:rFonts w:ascii="Times New Roman" w:hAnsi="Times New Roman" w:cs="Times New Roman"/>
          <w:lang w:eastAsia="zh-CN"/>
        </w:rPr>
        <w:t xml:space="preserve">on the UPM side, sometimes </w:t>
      </w:r>
      <w:r>
        <w:rPr>
          <w:rFonts w:ascii="Times New Roman" w:hAnsi="Times New Roman" w:cs="Times New Roman"/>
        </w:rPr>
        <w:t xml:space="preserve">right at the beginning of the university year. We have 14 weeks in a semester, and </w:t>
      </w:r>
      <w:r>
        <w:rPr>
          <w:rFonts w:ascii="Times New Roman" w:hAnsi="Times New Roman" w:cs="Times New Roman"/>
          <w:lang w:eastAsia="zh-CN"/>
        </w:rPr>
        <w:t xml:space="preserve">after </w:t>
      </w:r>
      <w:r>
        <w:rPr>
          <w:rFonts w:ascii="Times New Roman" w:hAnsi="Times New Roman" w:cs="Times New Roman"/>
        </w:rPr>
        <w:t xml:space="preserve">7 weeks of </w:t>
      </w:r>
      <w:r>
        <w:rPr>
          <w:rFonts w:ascii="Times New Roman" w:hAnsi="Times New Roman" w:cs="Times New Roman"/>
          <w:lang w:eastAsia="zh-CN"/>
        </w:rPr>
        <w:t>classes</w:t>
      </w:r>
      <w:r>
        <w:rPr>
          <w:rFonts w:ascii="Times New Roman" w:hAnsi="Times New Roman" w:cs="Times New Roman"/>
        </w:rPr>
        <w:t xml:space="preserve">, we have an intensive holiday </w:t>
      </w:r>
      <w:r>
        <w:rPr>
          <w:rFonts w:ascii="Times New Roman" w:hAnsi="Times New Roman" w:cs="Times New Roman"/>
          <w:lang w:eastAsia="zh-CN"/>
        </w:rPr>
        <w:t xml:space="preserve">in the middle of the semester. </w:t>
      </w:r>
      <w:r>
        <w:rPr>
          <w:rFonts w:ascii="Times New Roman" w:hAnsi="Times New Roman" w:cs="Times New Roman"/>
        </w:rPr>
        <w:t xml:space="preserve">But before the seventh week, some teachers will </w:t>
      </w:r>
      <w:r>
        <w:rPr>
          <w:rFonts w:ascii="Times New Roman" w:hAnsi="Times New Roman" w:cs="Times New Roman"/>
          <w:lang w:eastAsia="zh-CN"/>
        </w:rPr>
        <w:t xml:space="preserve">arrange </w:t>
      </w:r>
      <w:r>
        <w:rPr>
          <w:rFonts w:ascii="Times New Roman" w:hAnsi="Times New Roman" w:cs="Times New Roman"/>
        </w:rPr>
        <w:t xml:space="preserve">exams for </w:t>
      </w:r>
      <w:r>
        <w:rPr>
          <w:rFonts w:ascii="Times New Roman" w:hAnsi="Times New Roman" w:cs="Times New Roman"/>
          <w:lang w:eastAsia="zh-CN"/>
        </w:rPr>
        <w:t xml:space="preserve">the course, which means </w:t>
      </w:r>
      <w:r>
        <w:rPr>
          <w:rFonts w:ascii="Times New Roman" w:hAnsi="Times New Roman" w:cs="Times New Roman"/>
        </w:rPr>
        <w:t xml:space="preserve">you only have one to two weeks to adapt, and you have to prepare for the exams in the </w:t>
      </w:r>
      <w:r>
        <w:rPr>
          <w:rFonts w:ascii="Times New Roman" w:hAnsi="Times New Roman" w:cs="Times New Roman"/>
          <w:lang w:eastAsia="zh-CN"/>
        </w:rPr>
        <w:t xml:space="preserve">fifth and sixth weeks </w:t>
      </w:r>
      <w:r>
        <w:rPr>
          <w:rFonts w:ascii="Times New Roman" w:hAnsi="Times New Roman" w:cs="Times New Roman"/>
        </w:rPr>
        <w:t xml:space="preserve">from the third and fourth weeks. After </w:t>
      </w:r>
      <w:r>
        <w:rPr>
          <w:rFonts w:ascii="Times New Roman" w:hAnsi="Times New Roman" w:cs="Times New Roman"/>
          <w:lang w:eastAsia="zh-CN"/>
        </w:rPr>
        <w:t xml:space="preserve">the </w:t>
      </w:r>
      <w:r>
        <w:rPr>
          <w:rFonts w:ascii="Times New Roman" w:hAnsi="Times New Roman" w:cs="Times New Roman"/>
        </w:rPr>
        <w:t>mid-term holiday</w:t>
      </w:r>
      <w:r>
        <w:rPr>
          <w:rFonts w:ascii="Times New Roman" w:hAnsi="Times New Roman" w:cs="Times New Roman"/>
          <w:lang w:eastAsia="zh-CN"/>
        </w:rPr>
        <w:t xml:space="preserve">, we </w:t>
      </w:r>
      <w:r>
        <w:rPr>
          <w:rFonts w:ascii="Times New Roman" w:hAnsi="Times New Roman" w:cs="Times New Roman"/>
        </w:rPr>
        <w:t xml:space="preserve">have to </w:t>
      </w:r>
      <w:r>
        <w:rPr>
          <w:rFonts w:ascii="Times New Roman" w:hAnsi="Times New Roman" w:cs="Times New Roman"/>
          <w:lang w:eastAsia="zh-CN"/>
        </w:rPr>
        <w:t xml:space="preserve">take one </w:t>
      </w:r>
      <w:r>
        <w:rPr>
          <w:rFonts w:ascii="Times New Roman" w:hAnsi="Times New Roman" w:cs="Times New Roman"/>
        </w:rPr>
        <w:t xml:space="preserve">more exam. </w:t>
      </w:r>
      <w:r>
        <w:rPr>
          <w:rFonts w:ascii="Times New Roman" w:hAnsi="Times New Roman" w:cs="Times New Roman"/>
          <w:lang w:eastAsia="zh-CN"/>
        </w:rPr>
        <w:t xml:space="preserve">For example, we'll </w:t>
      </w:r>
      <w:r>
        <w:rPr>
          <w:rFonts w:ascii="Times New Roman" w:hAnsi="Times New Roman" w:cs="Times New Roman"/>
        </w:rPr>
        <w:t xml:space="preserve">prepare for the eighth </w:t>
      </w:r>
      <w:r>
        <w:rPr>
          <w:rFonts w:ascii="Times New Roman" w:hAnsi="Times New Roman" w:cs="Times New Roman"/>
          <w:lang w:eastAsia="zh-CN"/>
        </w:rPr>
        <w:t xml:space="preserve">and </w:t>
      </w:r>
      <w:r>
        <w:rPr>
          <w:rFonts w:ascii="Times New Roman" w:hAnsi="Times New Roman" w:cs="Times New Roman"/>
        </w:rPr>
        <w:t>ninth weeks</w:t>
      </w:r>
      <w:r>
        <w:rPr>
          <w:rFonts w:ascii="Times New Roman" w:hAnsi="Times New Roman" w:cs="Times New Roman"/>
          <w:lang w:eastAsia="zh-CN"/>
        </w:rPr>
        <w:t xml:space="preserve">, and then </w:t>
      </w:r>
      <w:r>
        <w:rPr>
          <w:rFonts w:ascii="Times New Roman" w:hAnsi="Times New Roman" w:cs="Times New Roman"/>
        </w:rPr>
        <w:t xml:space="preserve">take </w:t>
      </w:r>
      <w:r>
        <w:rPr>
          <w:rFonts w:ascii="Times New Roman" w:hAnsi="Times New Roman" w:cs="Times New Roman"/>
          <w:lang w:eastAsia="zh-CN"/>
        </w:rPr>
        <w:t>another</w:t>
      </w:r>
      <w:r>
        <w:rPr>
          <w:rFonts w:ascii="Times New Roman" w:hAnsi="Times New Roman" w:cs="Times New Roman"/>
        </w:rPr>
        <w:t xml:space="preserve"> exam in the tenth </w:t>
      </w:r>
      <w:r>
        <w:rPr>
          <w:rFonts w:ascii="Times New Roman" w:hAnsi="Times New Roman" w:cs="Times New Roman"/>
          <w:lang w:eastAsia="zh-CN"/>
        </w:rPr>
        <w:t xml:space="preserve">and </w:t>
      </w:r>
      <w:r>
        <w:rPr>
          <w:rFonts w:ascii="Times New Roman" w:hAnsi="Times New Roman" w:cs="Times New Roman"/>
        </w:rPr>
        <w:t>eleventh weeks, and then we'll start PRESENTATION later on</w:t>
      </w:r>
      <w:r>
        <w:rPr>
          <w:rFonts w:ascii="Times New Roman" w:hAnsi="Times New Roman" w:cs="Times New Roman"/>
          <w:lang w:eastAsia="zh-CN"/>
        </w:rPr>
        <w:t xml:space="preserve">. </w:t>
      </w:r>
      <w:r>
        <w:rPr>
          <w:rFonts w:ascii="Times New Roman" w:hAnsi="Times New Roman" w:cs="Times New Roman"/>
        </w:rPr>
        <w:t>We have that presentation at the end of each class</w:t>
      </w:r>
      <w:r>
        <w:rPr>
          <w:rFonts w:ascii="Times New Roman" w:hAnsi="Times New Roman" w:cs="Times New Roman"/>
          <w:lang w:eastAsia="zh-CN"/>
        </w:rPr>
        <w:t xml:space="preserve">, and when I </w:t>
      </w:r>
      <w:r>
        <w:rPr>
          <w:rFonts w:ascii="Times New Roman" w:hAnsi="Times New Roman" w:cs="Times New Roman"/>
        </w:rPr>
        <w:t>first came here</w:t>
      </w:r>
      <w:r>
        <w:rPr>
          <w:rFonts w:ascii="Times New Roman" w:hAnsi="Times New Roman" w:cs="Times New Roman"/>
          <w:lang w:eastAsia="zh-CN"/>
        </w:rPr>
        <w:t xml:space="preserve">, </w:t>
      </w:r>
      <w:r>
        <w:rPr>
          <w:rFonts w:ascii="Times New Roman" w:hAnsi="Times New Roman" w:cs="Times New Roman"/>
        </w:rPr>
        <w:t xml:space="preserve">I thought that these </w:t>
      </w:r>
      <w:r>
        <w:rPr>
          <w:rFonts w:ascii="Times New Roman" w:hAnsi="Times New Roman" w:cs="Times New Roman"/>
          <w:lang w:eastAsia="zh-CN"/>
        </w:rPr>
        <w:t xml:space="preserve">exams and presentations </w:t>
      </w:r>
      <w:r>
        <w:rPr>
          <w:rFonts w:ascii="Times New Roman" w:hAnsi="Times New Roman" w:cs="Times New Roman"/>
        </w:rPr>
        <w:t>would make me feel stressed</w:t>
      </w:r>
      <w:r>
        <w:rPr>
          <w:rFonts w:ascii="Times New Roman" w:hAnsi="Times New Roman" w:cs="Times New Roman"/>
          <w:lang w:eastAsia="zh-CN"/>
        </w:rPr>
        <w:t xml:space="preserve"> and </w:t>
      </w:r>
      <w:r>
        <w:rPr>
          <w:rFonts w:ascii="Times New Roman" w:hAnsi="Times New Roman" w:cs="Times New Roman"/>
        </w:rPr>
        <w:t>it would be quite challenging because we don't have these activities at home.</w:t>
      </w:r>
    </w:p>
    <w:p w14:paraId="3DB63DD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(00:20:21): It's true that in China, there are usually just finals; unlike this one over here, there are also midterms and so many activities.</w:t>
      </w:r>
    </w:p>
    <w:p w14:paraId="03E3C43A">
      <w:pPr>
        <w:jc w:val="both"/>
        <w:rPr>
          <w:rFonts w:ascii="Times New Roman" w:hAnsi="Times New Roman" w:cs="Times New Roman"/>
        </w:rPr>
      </w:pPr>
      <w:r>
        <w:rPr>
          <w:rFonts w:ascii="Times New Roman" w:hAnsi="Times New Roman" w:cs="Times New Roman"/>
          <w:lang w:eastAsia="zh-CN"/>
        </w:rPr>
        <w:t xml:space="preserve">Hoy </w:t>
      </w:r>
      <w:r>
        <w:rPr>
          <w:rFonts w:ascii="Times New Roman" w:hAnsi="Times New Roman" w:cs="Times New Roman"/>
        </w:rPr>
        <w:t>(00:20:27): Yeah, we took a lot of tests.</w:t>
      </w:r>
    </w:p>
    <w:p w14:paraId="58F4D33A">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(00:20:30): OK, thank you</w:t>
      </w:r>
      <w:r>
        <w:rPr>
          <w:rFonts w:ascii="Times New Roman" w:hAnsi="Times New Roman" w:cs="Times New Roman"/>
          <w:lang w:eastAsia="zh-CN"/>
        </w:rPr>
        <w:t xml:space="preserve">, </w:t>
      </w:r>
      <w:r>
        <w:rPr>
          <w:rFonts w:ascii="Times New Roman" w:hAnsi="Times New Roman" w:cs="Times New Roman"/>
        </w:rPr>
        <w:t>Sun</w:t>
      </w:r>
      <w:r>
        <w:rPr>
          <w:rFonts w:ascii="Times New Roman" w:hAnsi="Times New Roman" w:cs="Times New Roman"/>
          <w:lang w:eastAsia="zh-CN"/>
        </w:rPr>
        <w:t xml:space="preserve">. </w:t>
      </w:r>
      <w:r>
        <w:rPr>
          <w:rFonts w:ascii="Times New Roman" w:hAnsi="Times New Roman" w:cs="Times New Roman"/>
        </w:rPr>
        <w:t>I'd like you to talk a bit about when you first came to Malaysia to study, what your initial feelings were like, and now that you're in your fifth semester, how are you adapting to this kind of study at UTM. Is there still more pressure to study?</w:t>
      </w:r>
    </w:p>
    <w:p w14:paraId="06897FFF">
      <w:pPr>
        <w:jc w:val="both"/>
        <w:rPr>
          <w:rFonts w:ascii="Times New Roman" w:hAnsi="Times New Roman" w:cs="Times New Roman"/>
          <w:lang w:eastAsia="zh-CN"/>
        </w:rPr>
      </w:pPr>
      <w:r>
        <w:rPr>
          <w:rFonts w:ascii="Times New Roman" w:hAnsi="Times New Roman" w:cs="Times New Roman"/>
        </w:rPr>
        <w:t>Sun(00:20:52): Just now, I heard from other students, and one of the great feelings I had was that when I first came here, if you have a friend there, it will give you a great deal of relaxation and companionship psychologically</w:t>
      </w:r>
      <w:r>
        <w:rPr>
          <w:rFonts w:ascii="Times New Roman" w:hAnsi="Times New Roman" w:cs="Times New Roman"/>
          <w:lang w:eastAsia="zh-CN"/>
        </w:rPr>
        <w:t xml:space="preserve">. When </w:t>
      </w:r>
      <w:r>
        <w:rPr>
          <w:rFonts w:ascii="Times New Roman" w:hAnsi="Times New Roman" w:cs="Times New Roman"/>
        </w:rPr>
        <w:t xml:space="preserve">I </w:t>
      </w:r>
      <w:r>
        <w:rPr>
          <w:rFonts w:ascii="Times New Roman" w:hAnsi="Times New Roman" w:cs="Times New Roman"/>
          <w:lang w:eastAsia="zh-CN"/>
        </w:rPr>
        <w:t xml:space="preserve">first </w:t>
      </w:r>
      <w:r>
        <w:rPr>
          <w:rFonts w:ascii="Times New Roman" w:hAnsi="Times New Roman" w:cs="Times New Roman"/>
        </w:rPr>
        <w:t>came here, I was on my own. This is my fifth semester, and before that, I had been taking classes online, so I didn't know many people</w:t>
      </w:r>
      <w:r>
        <w:rPr>
          <w:rFonts w:ascii="Times New Roman" w:hAnsi="Times New Roman" w:cs="Times New Roman"/>
          <w:lang w:eastAsia="zh-CN"/>
        </w:rPr>
        <w:t xml:space="preserve">. </w:t>
      </w:r>
      <w:r>
        <w:rPr>
          <w:rFonts w:ascii="Times New Roman" w:hAnsi="Times New Roman" w:cs="Times New Roman"/>
        </w:rPr>
        <w:t xml:space="preserve">When I came here, I was also affected by the language </w:t>
      </w:r>
      <w:r>
        <w:rPr>
          <w:rFonts w:ascii="Times New Roman" w:hAnsi="Times New Roman" w:cs="Times New Roman"/>
          <w:lang w:eastAsia="zh-CN"/>
        </w:rPr>
        <w:t xml:space="preserve">and accent and </w:t>
      </w:r>
      <w:r>
        <w:rPr>
          <w:rFonts w:ascii="Times New Roman" w:hAnsi="Times New Roman" w:cs="Times New Roman"/>
        </w:rPr>
        <w:t xml:space="preserve">couldn't understand the course </w:t>
      </w:r>
      <w:r>
        <w:rPr>
          <w:rFonts w:ascii="Times New Roman" w:hAnsi="Times New Roman" w:cs="Times New Roman"/>
          <w:lang w:eastAsia="zh-CN"/>
        </w:rPr>
        <w:t xml:space="preserve">content </w:t>
      </w:r>
      <w:r>
        <w:rPr>
          <w:rFonts w:ascii="Times New Roman" w:hAnsi="Times New Roman" w:cs="Times New Roman"/>
        </w:rPr>
        <w:t xml:space="preserve">very well. I talked to my </w:t>
      </w:r>
      <w:r>
        <w:rPr>
          <w:rFonts w:hint="eastAsia" w:ascii="Times New Roman" w:hAnsi="Times New Roman" w:cs="Times New Roman"/>
          <w:lang w:eastAsia="zh-CN"/>
        </w:rPr>
        <w:t>high school</w:t>
      </w:r>
      <w:r>
        <w:rPr>
          <w:rFonts w:ascii="Times New Roman" w:hAnsi="Times New Roman" w:cs="Times New Roman"/>
        </w:rPr>
        <w:t xml:space="preserve"> classmates who </w:t>
      </w:r>
      <w:r>
        <w:rPr>
          <w:rFonts w:ascii="Times New Roman" w:hAnsi="Times New Roman" w:cs="Times New Roman"/>
          <w:lang w:eastAsia="zh-CN"/>
        </w:rPr>
        <w:t xml:space="preserve">went to undergraduate university </w:t>
      </w:r>
      <w:r>
        <w:rPr>
          <w:rFonts w:ascii="Times New Roman" w:hAnsi="Times New Roman" w:cs="Times New Roman"/>
        </w:rPr>
        <w:t>in China</w:t>
      </w:r>
      <w:r>
        <w:rPr>
          <w:rFonts w:ascii="Times New Roman" w:hAnsi="Times New Roman" w:cs="Times New Roman"/>
          <w:lang w:eastAsia="zh-CN"/>
        </w:rPr>
        <w:t xml:space="preserve">, and </w:t>
      </w:r>
      <w:r>
        <w:rPr>
          <w:rFonts w:ascii="Times New Roman" w:hAnsi="Times New Roman" w:cs="Times New Roman"/>
        </w:rPr>
        <w:t xml:space="preserve">sometimes we talked about this </w:t>
      </w:r>
      <w:r>
        <w:rPr>
          <w:rFonts w:ascii="Times New Roman" w:hAnsi="Times New Roman" w:cs="Times New Roman"/>
          <w:lang w:eastAsia="zh-CN"/>
        </w:rPr>
        <w:t xml:space="preserve">topic </w:t>
      </w:r>
      <w:r>
        <w:rPr>
          <w:rFonts w:ascii="Times New Roman" w:hAnsi="Times New Roman" w:cs="Times New Roman"/>
        </w:rPr>
        <w:t>on weekends: how do you have classes over there, and how do we have classes over here</w:t>
      </w:r>
      <w:r>
        <w:rPr>
          <w:rFonts w:ascii="Times New Roman" w:hAnsi="Times New Roman" w:cs="Times New Roman"/>
          <w:lang w:eastAsia="zh-CN"/>
        </w:rPr>
        <w:t xml:space="preserve">? </w:t>
      </w:r>
      <w:r>
        <w:rPr>
          <w:rFonts w:ascii="Times New Roman" w:hAnsi="Times New Roman" w:cs="Times New Roman"/>
        </w:rPr>
        <w:t xml:space="preserve">One of the biggest feelings is </w:t>
      </w:r>
      <w:r>
        <w:rPr>
          <w:rFonts w:ascii="Times New Roman" w:hAnsi="Times New Roman" w:cs="Times New Roman"/>
          <w:lang w:eastAsia="zh-CN"/>
        </w:rPr>
        <w:t>that presentation is something I have never been involved in or touched on before</w:t>
      </w:r>
      <w:r>
        <w:rPr>
          <w:rFonts w:ascii="Times New Roman" w:hAnsi="Times New Roman" w:cs="Times New Roman"/>
        </w:rPr>
        <w:t xml:space="preserve"> because I didn't have this kind of training in </w:t>
      </w:r>
      <w:r>
        <w:rPr>
          <w:rFonts w:hint="eastAsia" w:ascii="Times New Roman" w:hAnsi="Times New Roman" w:cs="Times New Roman"/>
          <w:lang w:eastAsia="zh-CN"/>
        </w:rPr>
        <w:t>high school</w:t>
      </w:r>
      <w:r>
        <w:rPr>
          <w:rFonts w:ascii="Times New Roman" w:hAnsi="Times New Roman" w:cs="Times New Roman"/>
        </w:rPr>
        <w:t xml:space="preserve">. In industrial design majors in China, I seldom heard my </w:t>
      </w:r>
      <w:r>
        <w:rPr>
          <w:rFonts w:ascii="Times New Roman" w:hAnsi="Times New Roman" w:cs="Times New Roman"/>
          <w:lang w:eastAsia="zh-CN"/>
        </w:rPr>
        <w:t xml:space="preserve">classmates </w:t>
      </w:r>
      <w:r>
        <w:rPr>
          <w:rFonts w:ascii="Times New Roman" w:hAnsi="Times New Roman" w:cs="Times New Roman"/>
        </w:rPr>
        <w:t xml:space="preserve">say that they would </w:t>
      </w:r>
      <w:r>
        <w:rPr>
          <w:rFonts w:ascii="Times New Roman" w:hAnsi="Times New Roman" w:cs="Times New Roman"/>
          <w:lang w:eastAsia="zh-CN"/>
        </w:rPr>
        <w:t>be involved in course presentations</w:t>
      </w:r>
      <w:r>
        <w:rPr>
          <w:rFonts w:ascii="Times New Roman" w:hAnsi="Times New Roman" w:cs="Times New Roman"/>
        </w:rPr>
        <w:t xml:space="preserve">. However, I may have a presentation in each of my courses here. When the professors give lectures, they focus on cultivating students' logical thinking and no longer teach professional knowledge. Another great thing is that there is more autonomy </w:t>
      </w:r>
      <w:r>
        <w:rPr>
          <w:rFonts w:ascii="Times New Roman" w:hAnsi="Times New Roman" w:cs="Times New Roman"/>
          <w:lang w:eastAsia="zh-CN"/>
        </w:rPr>
        <w:t xml:space="preserve">in </w:t>
      </w:r>
      <w:r>
        <w:rPr>
          <w:rFonts w:ascii="Times New Roman" w:hAnsi="Times New Roman" w:cs="Times New Roman"/>
        </w:rPr>
        <w:t>learning</w:t>
      </w:r>
      <w:r>
        <w:rPr>
          <w:rFonts w:ascii="Times New Roman" w:hAnsi="Times New Roman" w:cs="Times New Roman"/>
          <w:lang w:eastAsia="zh-CN"/>
        </w:rPr>
        <w:t xml:space="preserve">, with </w:t>
      </w:r>
      <w:r>
        <w:rPr>
          <w:rFonts w:ascii="Times New Roman" w:hAnsi="Times New Roman" w:cs="Times New Roman"/>
        </w:rPr>
        <w:t>group discussions, model making, or proposal shaping</w:t>
      </w:r>
      <w:r>
        <w:rPr>
          <w:rFonts w:ascii="Times New Roman" w:hAnsi="Times New Roman" w:cs="Times New Roman"/>
          <w:lang w:eastAsia="zh-CN"/>
        </w:rPr>
        <w:t xml:space="preserve">. And </w:t>
      </w:r>
      <w:r>
        <w:rPr>
          <w:rFonts w:ascii="Times New Roman" w:hAnsi="Times New Roman" w:cs="Times New Roman"/>
        </w:rPr>
        <w:t xml:space="preserve">our courses are not so many, not like the domestic may have to take several classes a week, our courses are relatively not so much, but it is necessary to </w:t>
      </w:r>
      <w:r>
        <w:rPr>
          <w:rFonts w:ascii="Times New Roman" w:hAnsi="Times New Roman" w:cs="Times New Roman"/>
          <w:lang w:eastAsia="zh-CN"/>
        </w:rPr>
        <w:t>carry out some of the themes of the report regularly.</w:t>
      </w:r>
    </w:p>
    <w:p w14:paraId="06E68CB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(00:23:06): OK, thank you for your feedback. Then, we're going to move on to the second main part about this role and the role of this mediated technology in the process of everyone studying in Malaysia. So my first question is for UKM student Wang, what are the five most frequently used apps for your study in Malaysia? And what are your main motivations for using these apps?</w:t>
      </w:r>
    </w:p>
    <w:p w14:paraId="7B24CD9A">
      <w:pPr>
        <w:jc w:val="both"/>
        <w:rPr>
          <w:rFonts w:ascii="Times New Roman" w:hAnsi="Times New Roman" w:cs="Times New Roman"/>
        </w:rPr>
      </w:pPr>
      <w:r>
        <w:rPr>
          <w:rFonts w:ascii="Times New Roman" w:hAnsi="Times New Roman" w:cs="Times New Roman"/>
          <w:lang w:eastAsia="zh-CN"/>
        </w:rPr>
        <w:t xml:space="preserve">Xiao Wang </w:t>
      </w:r>
      <w:r>
        <w:rPr>
          <w:rFonts w:ascii="Times New Roman" w:hAnsi="Times New Roman" w:cs="Times New Roman"/>
        </w:rPr>
        <w:t>(00:23:40): The first one is WeChat</w:t>
      </w:r>
      <w:r>
        <w:rPr>
          <w:rFonts w:ascii="Times New Roman" w:hAnsi="Times New Roman" w:cs="Times New Roman"/>
          <w:lang w:eastAsia="zh-CN"/>
        </w:rPr>
        <w:t>. T</w:t>
      </w:r>
      <w:r>
        <w:rPr>
          <w:rFonts w:ascii="Times New Roman" w:hAnsi="Times New Roman" w:cs="Times New Roman"/>
        </w:rPr>
        <w:t>here are some extensive study abroad groups and study abroad organisations with which to communicate</w:t>
      </w:r>
      <w:r>
        <w:rPr>
          <w:rFonts w:ascii="Times New Roman" w:hAnsi="Times New Roman" w:cs="Times New Roman"/>
          <w:lang w:eastAsia="zh-CN"/>
        </w:rPr>
        <w:t xml:space="preserve">. </w:t>
      </w:r>
      <w:r>
        <w:rPr>
          <w:rFonts w:ascii="Times New Roman" w:hAnsi="Times New Roman" w:cs="Times New Roman"/>
        </w:rPr>
        <w:t>The second is Google Maps</w:t>
      </w:r>
      <w:r>
        <w:rPr>
          <w:rFonts w:ascii="Times New Roman" w:hAnsi="Times New Roman" w:cs="Times New Roman"/>
          <w:lang w:eastAsia="zh-CN"/>
        </w:rPr>
        <w:t>. Because I have a car in Malaysia,</w:t>
      </w:r>
      <w:r>
        <w:rPr>
          <w:rFonts w:ascii="Times New Roman" w:hAnsi="Times New Roman" w:cs="Times New Roman"/>
        </w:rPr>
        <w:t xml:space="preserve"> I have more opportunities to navigate. There is no such app as Dianping Abroad, so I use Google Maps to find some restaurants. </w:t>
      </w:r>
      <w:r>
        <w:rPr>
          <w:rFonts w:ascii="Times New Roman" w:hAnsi="Times New Roman" w:cs="Times New Roman"/>
          <w:lang w:eastAsia="zh-CN"/>
        </w:rPr>
        <w:t xml:space="preserve">The third one </w:t>
      </w:r>
      <w:r>
        <w:rPr>
          <w:rFonts w:ascii="Times New Roman" w:hAnsi="Times New Roman" w:cs="Times New Roman"/>
        </w:rPr>
        <w:t xml:space="preserve">is </w:t>
      </w:r>
      <w:r>
        <w:rPr>
          <w:rFonts w:hint="eastAsia" w:ascii="Times New Roman" w:hAnsi="Times New Roman" w:cs="Times New Roman"/>
          <w:lang w:eastAsia="zh-CN"/>
        </w:rPr>
        <w:t>G</w:t>
      </w:r>
      <w:r>
        <w:rPr>
          <w:rFonts w:ascii="Times New Roman" w:hAnsi="Times New Roman" w:cs="Times New Roman"/>
        </w:rPr>
        <w:t xml:space="preserve">rab </w:t>
      </w:r>
      <w:r>
        <w:rPr>
          <w:rFonts w:ascii="Times New Roman" w:hAnsi="Times New Roman" w:cs="Times New Roman"/>
          <w:lang w:eastAsia="zh-CN"/>
        </w:rPr>
        <w:t>for</w:t>
      </w:r>
      <w:r>
        <w:rPr>
          <w:rFonts w:ascii="Times New Roman" w:hAnsi="Times New Roman" w:cs="Times New Roman"/>
        </w:rPr>
        <w:t xml:space="preserve"> a taxi. The fourth </w:t>
      </w:r>
      <w:r>
        <w:rPr>
          <w:rFonts w:ascii="Times New Roman" w:hAnsi="Times New Roman" w:cs="Times New Roman"/>
          <w:lang w:eastAsia="zh-CN"/>
        </w:rPr>
        <w:t xml:space="preserve">and </w:t>
      </w:r>
      <w:r>
        <w:rPr>
          <w:rFonts w:ascii="Times New Roman" w:hAnsi="Times New Roman" w:cs="Times New Roman"/>
        </w:rPr>
        <w:t xml:space="preserve">fifth are </w:t>
      </w:r>
      <w:r>
        <w:rPr>
          <w:rFonts w:ascii="Times New Roman" w:hAnsi="Times New Roman" w:cs="Times New Roman"/>
          <w:lang w:eastAsia="zh-CN"/>
        </w:rPr>
        <w:t xml:space="preserve">social </w:t>
      </w:r>
      <w:r>
        <w:rPr>
          <w:rFonts w:ascii="Times New Roman" w:hAnsi="Times New Roman" w:cs="Times New Roman"/>
        </w:rPr>
        <w:t xml:space="preserve">apps like Instagram </w:t>
      </w:r>
      <w:r>
        <w:rPr>
          <w:rFonts w:ascii="Times New Roman" w:hAnsi="Times New Roman" w:cs="Times New Roman"/>
          <w:lang w:eastAsia="zh-CN"/>
        </w:rPr>
        <w:t xml:space="preserve">and </w:t>
      </w:r>
      <w:r>
        <w:rPr>
          <w:rFonts w:ascii="Times New Roman" w:hAnsi="Times New Roman" w:cs="Times New Roman"/>
        </w:rPr>
        <w:t xml:space="preserve">Telegram. These social apps are used to communicate with Malay classmates </w:t>
      </w:r>
      <w:r>
        <w:rPr>
          <w:rFonts w:ascii="Times New Roman" w:hAnsi="Times New Roman" w:cs="Times New Roman"/>
          <w:lang w:eastAsia="zh-CN"/>
        </w:rPr>
        <w:t xml:space="preserve">and </w:t>
      </w:r>
      <w:r>
        <w:rPr>
          <w:rFonts w:ascii="Times New Roman" w:hAnsi="Times New Roman" w:cs="Times New Roman"/>
        </w:rPr>
        <w:t>friends abroad</w:t>
      </w:r>
      <w:r>
        <w:rPr>
          <w:rFonts w:ascii="Times New Roman" w:hAnsi="Times New Roman" w:cs="Times New Roman"/>
          <w:lang w:eastAsia="zh-CN"/>
        </w:rPr>
        <w:t xml:space="preserve">, as well as </w:t>
      </w:r>
      <w:r>
        <w:rPr>
          <w:rFonts w:ascii="Times New Roman" w:hAnsi="Times New Roman" w:cs="Times New Roman"/>
        </w:rPr>
        <w:t xml:space="preserve">to receive group assignments </w:t>
      </w:r>
      <w:r>
        <w:rPr>
          <w:rFonts w:ascii="Times New Roman" w:hAnsi="Times New Roman" w:cs="Times New Roman"/>
          <w:lang w:eastAsia="zh-CN"/>
        </w:rPr>
        <w:t xml:space="preserve">and </w:t>
      </w:r>
      <w:r>
        <w:rPr>
          <w:rFonts w:ascii="Times New Roman" w:hAnsi="Times New Roman" w:cs="Times New Roman"/>
        </w:rPr>
        <w:t>information.</w:t>
      </w:r>
    </w:p>
    <w:p w14:paraId="22C4C897">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(00:24:41): OK, how often do you use social media to communicate with your local Malaysian classmates or international students and teachers from other countries, and is it more </w:t>
      </w:r>
      <w:r>
        <w:rPr>
          <w:rFonts w:ascii="Times New Roman" w:hAnsi="Times New Roman" w:cs="Times New Roman"/>
          <w:lang w:eastAsia="zh-CN"/>
        </w:rPr>
        <w:t xml:space="preserve">focused on </w:t>
      </w:r>
      <w:r>
        <w:rPr>
          <w:rFonts w:ascii="Times New Roman" w:hAnsi="Times New Roman" w:cs="Times New Roman"/>
        </w:rPr>
        <w:t>the academic side of the communication, or do you sometimes hang out together in your life</w:t>
      </w:r>
      <w:r>
        <w:rPr>
          <w:rFonts w:ascii="Times New Roman" w:hAnsi="Times New Roman" w:cs="Times New Roman"/>
          <w:lang w:eastAsia="zh-CN"/>
        </w:rPr>
        <w:t>?</w:t>
      </w:r>
    </w:p>
    <w:p w14:paraId="4EE4E0D2">
      <w:pPr>
        <w:jc w:val="both"/>
        <w:rPr>
          <w:rFonts w:ascii="Times New Roman" w:hAnsi="Times New Roman" w:cs="Times New Roman"/>
        </w:rPr>
      </w:pPr>
      <w:r>
        <w:rPr>
          <w:rFonts w:ascii="Times New Roman" w:hAnsi="Times New Roman" w:cs="Times New Roman"/>
          <w:lang w:eastAsia="zh-CN"/>
        </w:rPr>
        <w:t xml:space="preserve">Xiao Wang </w:t>
      </w:r>
      <w:r>
        <w:rPr>
          <w:rFonts w:ascii="Times New Roman" w:hAnsi="Times New Roman" w:cs="Times New Roman"/>
        </w:rPr>
        <w:t xml:space="preserve">(00:25:05): There will be. My tutor </w:t>
      </w:r>
      <w:r>
        <w:rPr>
          <w:rFonts w:hint="eastAsia" w:ascii="Times New Roman" w:hAnsi="Times New Roman" w:cs="Times New Roman"/>
          <w:lang w:eastAsia="zh-CN"/>
        </w:rPr>
        <w:t>is Malay</w:t>
      </w:r>
      <w:r>
        <w:rPr>
          <w:rFonts w:hint="eastAsia" w:ascii="Times New Roman" w:hAnsi="Times New Roman" w:cs="Times New Roman"/>
          <w:lang w:val="en-US" w:eastAsia="zh-CN"/>
        </w:rPr>
        <w:t xml:space="preserve">sian </w:t>
      </w:r>
      <w:r>
        <w:rPr>
          <w:rFonts w:ascii="Times New Roman" w:hAnsi="Times New Roman" w:cs="Times New Roman"/>
        </w:rPr>
        <w:t xml:space="preserve">Chinese, so there will be more communication </w:t>
      </w:r>
      <w:r>
        <w:rPr>
          <w:rFonts w:ascii="Times New Roman" w:hAnsi="Times New Roman" w:cs="Times New Roman"/>
          <w:lang w:eastAsia="zh-CN"/>
        </w:rPr>
        <w:t>with social media</w:t>
      </w:r>
      <w:r>
        <w:rPr>
          <w:rFonts w:ascii="Times New Roman" w:hAnsi="Times New Roman" w:cs="Times New Roman"/>
        </w:rPr>
        <w:t xml:space="preserve">. Then, </w:t>
      </w:r>
      <w:r>
        <w:rPr>
          <w:rFonts w:ascii="Times New Roman" w:hAnsi="Times New Roman" w:cs="Times New Roman"/>
          <w:lang w:eastAsia="zh-CN"/>
        </w:rPr>
        <w:t xml:space="preserve">my </w:t>
      </w:r>
      <w:r>
        <w:rPr>
          <w:rFonts w:ascii="Times New Roman" w:hAnsi="Times New Roman" w:cs="Times New Roman"/>
        </w:rPr>
        <w:t>friends on my side are mainly Malay</w:t>
      </w:r>
      <w:r>
        <w:rPr>
          <w:rFonts w:hint="eastAsia" w:ascii="Times New Roman" w:hAnsi="Times New Roman" w:cs="Times New Roman"/>
          <w:lang w:val="en-US" w:eastAsia="zh-CN"/>
        </w:rPr>
        <w:t xml:space="preserve">sian </w:t>
      </w:r>
      <w:r>
        <w:rPr>
          <w:rFonts w:ascii="Times New Roman" w:hAnsi="Times New Roman" w:cs="Times New Roman"/>
        </w:rPr>
        <w:t>Chinese</w:t>
      </w:r>
      <w:r>
        <w:rPr>
          <w:rFonts w:ascii="Times New Roman" w:hAnsi="Times New Roman" w:cs="Times New Roman"/>
          <w:lang w:eastAsia="zh-CN"/>
        </w:rPr>
        <w:t xml:space="preserve">, so there </w:t>
      </w:r>
      <w:r>
        <w:rPr>
          <w:rFonts w:ascii="Times New Roman" w:hAnsi="Times New Roman" w:cs="Times New Roman"/>
        </w:rPr>
        <w:t xml:space="preserve">will </w:t>
      </w:r>
      <w:r>
        <w:rPr>
          <w:rFonts w:ascii="Times New Roman" w:hAnsi="Times New Roman" w:cs="Times New Roman"/>
          <w:lang w:eastAsia="zh-CN"/>
        </w:rPr>
        <w:t>be</w:t>
      </w:r>
      <w:r>
        <w:rPr>
          <w:rFonts w:ascii="Times New Roman" w:hAnsi="Times New Roman" w:cs="Times New Roman"/>
        </w:rPr>
        <w:t xml:space="preserve"> more communication</w:t>
      </w:r>
      <w:r>
        <w:rPr>
          <w:rFonts w:ascii="Times New Roman" w:hAnsi="Times New Roman" w:cs="Times New Roman"/>
          <w:lang w:eastAsia="zh-CN"/>
        </w:rPr>
        <w:t xml:space="preserve">. </w:t>
      </w:r>
      <w:r>
        <w:rPr>
          <w:rFonts w:ascii="Times New Roman" w:hAnsi="Times New Roman" w:cs="Times New Roman"/>
        </w:rPr>
        <w:t xml:space="preserve">For example, there will be communication about life </w:t>
      </w:r>
      <w:r>
        <w:rPr>
          <w:rFonts w:ascii="Times New Roman" w:hAnsi="Times New Roman" w:cs="Times New Roman"/>
          <w:lang w:eastAsia="zh-CN"/>
        </w:rPr>
        <w:t>and studies</w:t>
      </w:r>
      <w:r>
        <w:rPr>
          <w:rFonts w:ascii="Times New Roman" w:hAnsi="Times New Roman" w:cs="Times New Roman"/>
        </w:rPr>
        <w:t>, so it's half and half.</w:t>
      </w:r>
    </w:p>
    <w:p w14:paraId="090B5601">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(00:25:26):</w:t>
      </w:r>
      <w:r>
        <w:rPr>
          <w:rFonts w:hint="eastAsia" w:ascii="Times New Roman" w:hAnsi="Times New Roman" w:cs="Times New Roman"/>
          <w:lang w:eastAsia="zh-CN"/>
        </w:rPr>
        <w:t xml:space="preserve"> Do</w:t>
      </w:r>
      <w:r>
        <w:rPr>
          <w:rFonts w:ascii="Times New Roman" w:hAnsi="Times New Roman" w:cs="Times New Roman"/>
        </w:rPr>
        <w:t xml:space="preserve"> you guys usually use WhatsApp to communicate with them, or do you use WeChat to communicate with them?</w:t>
      </w:r>
    </w:p>
    <w:p w14:paraId="06208FA9">
      <w:pPr>
        <w:jc w:val="both"/>
        <w:rPr>
          <w:rFonts w:ascii="Times New Roman" w:hAnsi="Times New Roman" w:cs="Times New Roman"/>
        </w:rPr>
      </w:pPr>
      <w:r>
        <w:rPr>
          <w:rFonts w:ascii="Times New Roman" w:hAnsi="Times New Roman" w:cs="Times New Roman"/>
          <w:lang w:eastAsia="zh-CN"/>
        </w:rPr>
        <w:t xml:space="preserve">Wang </w:t>
      </w:r>
      <w:r>
        <w:rPr>
          <w:rFonts w:ascii="Times New Roman" w:hAnsi="Times New Roman" w:cs="Times New Roman"/>
        </w:rPr>
        <w:t xml:space="preserve">(00:25:28): I use Instagram and Telegram to communicate with </w:t>
      </w:r>
      <w:r>
        <w:rPr>
          <w:rFonts w:ascii="Times New Roman" w:hAnsi="Times New Roman" w:cs="Times New Roman"/>
          <w:lang w:eastAsia="zh-CN"/>
        </w:rPr>
        <w:t>my friends, and I use WhatsApp more with my mentor</w:t>
      </w:r>
      <w:r>
        <w:rPr>
          <w:rFonts w:ascii="Times New Roman" w:hAnsi="Times New Roman" w:cs="Times New Roman"/>
        </w:rPr>
        <w:t>.</w:t>
      </w:r>
    </w:p>
    <w:p w14:paraId="13CA9759">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(00:25:52): I have interviewed some undergraduate students before. They have this confusion that sometimes when they message their tutor on WhatsApp, he either takes a long time to reply or doesn't reply even when he sees it</w:t>
      </w:r>
      <w:r>
        <w:rPr>
          <w:rFonts w:hint="eastAsia" w:ascii="Times New Roman" w:hAnsi="Times New Roman" w:cs="Times New Roman"/>
          <w:lang w:eastAsia="zh-CN"/>
        </w:rPr>
        <w:t>.</w:t>
      </w:r>
      <w:r>
        <w:rPr>
          <w:rFonts w:ascii="Times New Roman" w:hAnsi="Times New Roman" w:cs="Times New Roman"/>
        </w:rPr>
        <w:t xml:space="preserve"> Do you have this confusion when you are communicating?</w:t>
      </w:r>
    </w:p>
    <w:p w14:paraId="75D60201">
      <w:pPr>
        <w:jc w:val="both"/>
        <w:rPr>
          <w:rFonts w:ascii="Times New Roman" w:hAnsi="Times New Roman" w:cs="Times New Roman"/>
          <w:lang w:eastAsia="zh-CN"/>
        </w:rPr>
      </w:pPr>
      <w:r>
        <w:rPr>
          <w:rFonts w:ascii="Times New Roman" w:hAnsi="Times New Roman" w:cs="Times New Roman"/>
          <w:lang w:eastAsia="zh-CN"/>
        </w:rPr>
        <w:t xml:space="preserve">Xiao Wang </w:t>
      </w:r>
      <w:r>
        <w:rPr>
          <w:rFonts w:ascii="Times New Roman" w:hAnsi="Times New Roman" w:cs="Times New Roman"/>
        </w:rPr>
        <w:t>(00:26:11): No</w:t>
      </w:r>
      <w:r>
        <w:rPr>
          <w:rFonts w:ascii="Times New Roman" w:hAnsi="Times New Roman" w:cs="Times New Roman"/>
          <w:lang w:eastAsia="zh-CN"/>
        </w:rPr>
        <w:t xml:space="preserve">, </w:t>
      </w:r>
      <w:r>
        <w:rPr>
          <w:rFonts w:ascii="Times New Roman" w:hAnsi="Times New Roman" w:cs="Times New Roman"/>
        </w:rPr>
        <w:t>because I've had a lot of interaction with my mentor and have eaten together offline. Even last night at 11 pm</w:t>
      </w:r>
      <w:r>
        <w:rPr>
          <w:rFonts w:hint="eastAsia" w:ascii="Times New Roman" w:hAnsi="Times New Roman" w:cs="Times New Roman"/>
          <w:lang w:eastAsia="zh-CN"/>
        </w:rPr>
        <w:t>,</w:t>
      </w:r>
      <w:r>
        <w:rPr>
          <w:rFonts w:ascii="Times New Roman" w:hAnsi="Times New Roman" w:cs="Times New Roman"/>
        </w:rPr>
        <w:t xml:space="preserve"> he asked me to change some files for him</w:t>
      </w:r>
      <w:r>
        <w:rPr>
          <w:rFonts w:ascii="Times New Roman" w:hAnsi="Times New Roman" w:cs="Times New Roman"/>
          <w:lang w:eastAsia="zh-CN"/>
        </w:rPr>
        <w:t xml:space="preserve">. </w:t>
      </w:r>
      <w:r>
        <w:rPr>
          <w:rFonts w:ascii="Times New Roman" w:hAnsi="Times New Roman" w:cs="Times New Roman"/>
        </w:rPr>
        <w:t>So it's very rare to have read and not reply or say it took a long time to answer</w:t>
      </w:r>
      <w:r>
        <w:rPr>
          <w:rFonts w:ascii="Times New Roman" w:hAnsi="Times New Roman" w:cs="Times New Roman"/>
          <w:lang w:eastAsia="zh-CN"/>
        </w:rPr>
        <w:t>.</w:t>
      </w:r>
    </w:p>
    <w:p w14:paraId="77CEC2EE">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(00:26:44): OK, thanks! So, I'd like to ask Sun</w:t>
      </w:r>
      <w:r>
        <w:rPr>
          <w:rFonts w:ascii="Times New Roman" w:hAnsi="Times New Roman" w:cs="Times New Roman"/>
          <w:lang w:eastAsia="zh-CN"/>
        </w:rPr>
        <w:t xml:space="preserve"> what the five apps you use most frequently are.</w:t>
      </w:r>
    </w:p>
    <w:p w14:paraId="5A55EF83">
      <w:pPr>
        <w:jc w:val="both"/>
        <w:rPr>
          <w:rFonts w:ascii="Times New Roman" w:hAnsi="Times New Roman" w:cs="Times New Roman"/>
          <w:lang w:eastAsia="zh-CN"/>
        </w:rPr>
      </w:pPr>
      <w:r>
        <w:rPr>
          <w:rFonts w:ascii="Times New Roman" w:hAnsi="Times New Roman" w:cs="Times New Roman"/>
        </w:rPr>
        <w:t xml:space="preserve">Sun(00:26:54): </w:t>
      </w:r>
      <w:r>
        <w:rPr>
          <w:rFonts w:ascii="Times New Roman" w:hAnsi="Times New Roman" w:cs="Times New Roman"/>
          <w:lang w:eastAsia="zh-CN"/>
        </w:rPr>
        <w:t xml:space="preserve">The </w:t>
      </w:r>
      <w:r>
        <w:rPr>
          <w:rFonts w:ascii="Times New Roman" w:hAnsi="Times New Roman" w:cs="Times New Roman"/>
        </w:rPr>
        <w:t xml:space="preserve">most frequently used apps in China are WeChat </w:t>
      </w:r>
      <w:r>
        <w:rPr>
          <w:rFonts w:ascii="Times New Roman" w:hAnsi="Times New Roman" w:cs="Times New Roman"/>
          <w:lang w:eastAsia="zh-CN"/>
        </w:rPr>
        <w:t xml:space="preserve">and </w:t>
      </w:r>
      <w:r>
        <w:rPr>
          <w:rFonts w:hint="eastAsia" w:ascii="Times New Roman" w:hAnsi="Times New Roman" w:cs="Times New Roman"/>
          <w:lang w:eastAsia="zh-CN"/>
        </w:rPr>
        <w:t>Little Red Book</w:t>
      </w:r>
      <w:r>
        <w:rPr>
          <w:rFonts w:ascii="Times New Roman" w:hAnsi="Times New Roman" w:cs="Times New Roman"/>
        </w:rPr>
        <w:t xml:space="preserve">. WeChat is mainly for chatting with family and friends. WeChat is mainly for </w:t>
      </w:r>
      <w:r>
        <w:rPr>
          <w:rFonts w:ascii="Times New Roman" w:hAnsi="Times New Roman" w:cs="Times New Roman"/>
          <w:lang w:eastAsia="zh-CN"/>
        </w:rPr>
        <w:t xml:space="preserve">chatting </w:t>
      </w:r>
      <w:r>
        <w:rPr>
          <w:rFonts w:ascii="Times New Roman" w:hAnsi="Times New Roman" w:cs="Times New Roman"/>
        </w:rPr>
        <w:t xml:space="preserve">with family and friends in China. </w:t>
      </w:r>
      <w:r>
        <w:rPr>
          <w:rFonts w:hint="eastAsia" w:ascii="Times New Roman" w:hAnsi="Times New Roman" w:cs="Times New Roman"/>
          <w:lang w:eastAsia="zh-CN"/>
        </w:rPr>
        <w:t>Little Red Book</w:t>
      </w:r>
      <w:r>
        <w:rPr>
          <w:rFonts w:ascii="Times New Roman" w:hAnsi="Times New Roman" w:cs="Times New Roman"/>
        </w:rPr>
        <w:t xml:space="preserve"> is a good </w:t>
      </w:r>
      <w:r>
        <w:rPr>
          <w:rFonts w:ascii="Times New Roman" w:hAnsi="Times New Roman" w:cs="Times New Roman"/>
          <w:lang w:eastAsia="zh-CN"/>
        </w:rPr>
        <w:t xml:space="preserve">app. I rely on </w:t>
      </w:r>
      <w:r>
        <w:rPr>
          <w:rFonts w:hint="eastAsia" w:ascii="Times New Roman" w:hAnsi="Times New Roman" w:cs="Times New Roman"/>
          <w:lang w:eastAsia="zh-CN"/>
        </w:rPr>
        <w:t>Little Red Book</w:t>
      </w:r>
      <w:r>
        <w:rPr>
          <w:rFonts w:ascii="Times New Roman" w:hAnsi="Times New Roman" w:cs="Times New Roman"/>
          <w:lang w:eastAsia="zh-CN"/>
        </w:rPr>
        <w:t xml:space="preserve"> to travel, tour, shop, and eat</w:t>
      </w:r>
      <w:r>
        <w:rPr>
          <w:rFonts w:ascii="Times New Roman" w:hAnsi="Times New Roman" w:cs="Times New Roman"/>
        </w:rPr>
        <w:t xml:space="preserve"> food in Malaysia</w:t>
      </w:r>
      <w:r>
        <w:rPr>
          <w:rFonts w:ascii="Times New Roman" w:hAnsi="Times New Roman" w:cs="Times New Roman"/>
          <w:lang w:eastAsia="zh-CN"/>
        </w:rPr>
        <w:t xml:space="preserve">. </w:t>
      </w:r>
      <w:r>
        <w:rPr>
          <w:rFonts w:ascii="Times New Roman" w:hAnsi="Times New Roman" w:cs="Times New Roman"/>
        </w:rPr>
        <w:t xml:space="preserve">WhatsApp is used to communicate with international students in Malaysia, as they don't have WeChat. Grab is the main app for travelling, and Touchgo is commonly used to make payments. There is also </w:t>
      </w:r>
      <w:r>
        <w:rPr>
          <w:rFonts w:ascii="Times New Roman" w:hAnsi="Times New Roman" w:cs="Times New Roman"/>
          <w:lang w:eastAsia="zh-CN"/>
        </w:rPr>
        <w:t>Touchgo</w:t>
      </w:r>
      <w:r>
        <w:rPr>
          <w:rFonts w:ascii="Times New Roman" w:hAnsi="Times New Roman" w:cs="Times New Roman"/>
        </w:rPr>
        <w:t>, which is used for payment</w:t>
      </w:r>
      <w:r>
        <w:rPr>
          <w:rFonts w:ascii="Times New Roman" w:hAnsi="Times New Roman" w:cs="Times New Roman"/>
          <w:lang w:eastAsia="zh-CN"/>
        </w:rPr>
        <w:t>.</w:t>
      </w:r>
    </w:p>
    <w:p w14:paraId="0383E583">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(00:28:00): OK, how often do </w:t>
      </w:r>
      <w:r>
        <w:rPr>
          <w:rFonts w:ascii="Times New Roman" w:hAnsi="Times New Roman" w:cs="Times New Roman"/>
          <w:lang w:eastAsia="zh-CN"/>
        </w:rPr>
        <w:t xml:space="preserve">you </w:t>
      </w:r>
      <w:r>
        <w:rPr>
          <w:rFonts w:ascii="Times New Roman" w:hAnsi="Times New Roman" w:cs="Times New Roman"/>
        </w:rPr>
        <w:t>communicate with your family and friends back home when you'</w:t>
      </w:r>
      <w:r>
        <w:rPr>
          <w:rFonts w:ascii="Times New Roman" w:hAnsi="Times New Roman" w:cs="Times New Roman"/>
          <w:lang w:eastAsia="zh-CN"/>
        </w:rPr>
        <w:t xml:space="preserve">re </w:t>
      </w:r>
      <w:r>
        <w:rPr>
          <w:rFonts w:ascii="Times New Roman" w:hAnsi="Times New Roman" w:cs="Times New Roman"/>
        </w:rPr>
        <w:t>studying here? Do you communicate every day? Or do you communicate only every other time?</w:t>
      </w:r>
    </w:p>
    <w:p w14:paraId="07BEC522">
      <w:pPr>
        <w:jc w:val="both"/>
        <w:rPr>
          <w:rFonts w:ascii="Times New Roman" w:hAnsi="Times New Roman" w:cs="Times New Roman"/>
        </w:rPr>
      </w:pPr>
      <w:r>
        <w:rPr>
          <w:rFonts w:ascii="Times New Roman" w:hAnsi="Times New Roman" w:cs="Times New Roman"/>
        </w:rPr>
        <w:t>Sun(00:28:14): Basically, I will communicate with my friends when I have something to do</w:t>
      </w:r>
      <w:r>
        <w:rPr>
          <w:rFonts w:ascii="Times New Roman" w:hAnsi="Times New Roman" w:cs="Times New Roman"/>
          <w:lang w:eastAsia="zh-CN"/>
        </w:rPr>
        <w:t xml:space="preserve">, </w:t>
      </w:r>
      <w:r>
        <w:rPr>
          <w:rFonts w:ascii="Times New Roman" w:hAnsi="Times New Roman" w:cs="Times New Roman"/>
        </w:rPr>
        <w:t>and I will talk to my friends when I have something to do in my life or in my studies</w:t>
      </w:r>
      <w:r>
        <w:rPr>
          <w:rFonts w:ascii="Times New Roman" w:hAnsi="Times New Roman" w:cs="Times New Roman"/>
          <w:lang w:eastAsia="zh-CN"/>
        </w:rPr>
        <w:t xml:space="preserve">. </w:t>
      </w:r>
      <w:r>
        <w:rPr>
          <w:rFonts w:ascii="Times New Roman" w:hAnsi="Times New Roman" w:cs="Times New Roman"/>
        </w:rPr>
        <w:t xml:space="preserve">The frequency of communication with my family may be twice a week because my family is more at ease with me, and </w:t>
      </w:r>
      <w:r>
        <w:rPr>
          <w:rFonts w:ascii="Times New Roman" w:hAnsi="Times New Roman" w:cs="Times New Roman"/>
          <w:lang w:eastAsia="zh-CN"/>
        </w:rPr>
        <w:t xml:space="preserve">I </w:t>
      </w:r>
      <w:r>
        <w:rPr>
          <w:rFonts w:ascii="Times New Roman" w:hAnsi="Times New Roman" w:cs="Times New Roman"/>
        </w:rPr>
        <w:t>don't get in touch too much.</w:t>
      </w:r>
    </w:p>
    <w:p w14:paraId="010C4136">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(00:28:44): OK, thanks!</w:t>
      </w:r>
    </w:p>
    <w:p w14:paraId="24075C76">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(00:28:46): So next up is Kevin</w:t>
      </w:r>
      <w:r>
        <w:rPr>
          <w:rFonts w:ascii="Times New Roman" w:hAnsi="Times New Roman" w:cs="Times New Roman"/>
          <w:lang w:eastAsia="zh-CN"/>
        </w:rPr>
        <w:t>. W</w:t>
      </w:r>
      <w:r>
        <w:rPr>
          <w:rFonts w:ascii="Times New Roman" w:hAnsi="Times New Roman" w:cs="Times New Roman"/>
        </w:rPr>
        <w:t>hat are the five apps that you use most frequently in Malaysia?</w:t>
      </w:r>
    </w:p>
    <w:p w14:paraId="56EE292D">
      <w:pPr>
        <w:jc w:val="both"/>
        <w:rPr>
          <w:rFonts w:ascii="Times New Roman" w:hAnsi="Times New Roman" w:cs="Times New Roman"/>
        </w:rPr>
      </w:pPr>
      <w:r>
        <w:rPr>
          <w:rFonts w:ascii="Times New Roman" w:hAnsi="Times New Roman" w:cs="Times New Roman"/>
          <w:lang w:eastAsia="zh-CN"/>
        </w:rPr>
        <w:t xml:space="preserve">Kevin </w:t>
      </w:r>
      <w:r>
        <w:rPr>
          <w:rFonts w:ascii="Times New Roman" w:hAnsi="Times New Roman" w:cs="Times New Roman"/>
        </w:rPr>
        <w:t>(00:28:52): I'm WeChat, WhatsApp</w:t>
      </w:r>
      <w:r>
        <w:rPr>
          <w:rFonts w:ascii="Times New Roman" w:hAnsi="Times New Roman" w:cs="Times New Roman"/>
          <w:lang w:eastAsia="zh-CN"/>
        </w:rPr>
        <w:t xml:space="preserve">, </w:t>
      </w:r>
      <w:r>
        <w:rPr>
          <w:rFonts w:ascii="Times New Roman" w:hAnsi="Times New Roman" w:cs="Times New Roman"/>
        </w:rPr>
        <w:t>Instagram</w:t>
      </w:r>
      <w:r>
        <w:rPr>
          <w:rFonts w:ascii="Times New Roman" w:hAnsi="Times New Roman" w:cs="Times New Roman"/>
          <w:lang w:eastAsia="zh-CN"/>
        </w:rPr>
        <w:t xml:space="preserve">, </w:t>
      </w:r>
      <w:r>
        <w:rPr>
          <w:rFonts w:ascii="Times New Roman" w:hAnsi="Times New Roman" w:cs="Times New Roman"/>
        </w:rPr>
        <w:t xml:space="preserve">Little </w:t>
      </w:r>
      <w:r>
        <w:rPr>
          <w:rFonts w:hint="eastAsia" w:ascii="Times New Roman" w:hAnsi="Times New Roman" w:cs="Times New Roman"/>
          <w:lang w:eastAsia="zh-CN"/>
        </w:rPr>
        <w:t>Red Book</w:t>
      </w:r>
      <w:r>
        <w:rPr>
          <w:rFonts w:ascii="Times New Roman" w:hAnsi="Times New Roman" w:cs="Times New Roman"/>
          <w:lang w:eastAsia="zh-CN"/>
        </w:rPr>
        <w:t xml:space="preserve">, </w:t>
      </w:r>
      <w:r>
        <w:rPr>
          <w:rFonts w:ascii="Times New Roman" w:hAnsi="Times New Roman" w:cs="Times New Roman"/>
        </w:rPr>
        <w:t>and Forever.</w:t>
      </w:r>
    </w:p>
    <w:p w14:paraId="70BDD311">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(00:29:02): How much do you use social media to communicate with your local Malaysian classmates, international students from other countries and teachers?</w:t>
      </w:r>
    </w:p>
    <w:p w14:paraId="210EC46B">
      <w:pPr>
        <w:jc w:val="both"/>
        <w:rPr>
          <w:rFonts w:ascii="Times New Roman" w:hAnsi="Times New Roman" w:cs="Times New Roman"/>
        </w:rPr>
      </w:pPr>
      <w:r>
        <w:rPr>
          <w:rFonts w:ascii="Times New Roman" w:hAnsi="Times New Roman" w:cs="Times New Roman"/>
          <w:lang w:eastAsia="zh-CN"/>
        </w:rPr>
        <w:t>Kevin</w:t>
      </w:r>
      <w:r>
        <w:rPr>
          <w:rFonts w:ascii="Times New Roman" w:hAnsi="Times New Roman" w:cs="Times New Roman"/>
        </w:rPr>
        <w:t xml:space="preserve">(00:29:10): It's more because </w:t>
      </w:r>
      <w:r>
        <w:rPr>
          <w:rFonts w:ascii="Times New Roman" w:hAnsi="Times New Roman" w:cs="Times New Roman"/>
          <w:lang w:eastAsia="zh-CN"/>
        </w:rPr>
        <w:t xml:space="preserve">a lot of </w:t>
      </w:r>
      <w:r>
        <w:rPr>
          <w:rFonts w:ascii="Times New Roman" w:hAnsi="Times New Roman" w:cs="Times New Roman"/>
        </w:rPr>
        <w:t xml:space="preserve">my friends </w:t>
      </w:r>
      <w:r>
        <w:rPr>
          <w:rFonts w:ascii="Times New Roman" w:hAnsi="Times New Roman" w:cs="Times New Roman"/>
          <w:lang w:eastAsia="zh-CN"/>
        </w:rPr>
        <w:t xml:space="preserve">are Malay. There are very few Chinese in </w:t>
      </w:r>
      <w:r>
        <w:rPr>
          <w:rFonts w:ascii="Times New Roman" w:hAnsi="Times New Roman" w:cs="Times New Roman"/>
        </w:rPr>
        <w:t>my class</w:t>
      </w:r>
      <w:r>
        <w:rPr>
          <w:rFonts w:ascii="Times New Roman" w:hAnsi="Times New Roman" w:cs="Times New Roman"/>
          <w:lang w:eastAsia="zh-CN"/>
        </w:rPr>
        <w:t xml:space="preserve">, </w:t>
      </w:r>
      <w:r>
        <w:rPr>
          <w:rFonts w:ascii="Times New Roman" w:hAnsi="Times New Roman" w:cs="Times New Roman"/>
        </w:rPr>
        <w:t>only four</w:t>
      </w:r>
      <w:r>
        <w:rPr>
          <w:rFonts w:ascii="Times New Roman" w:hAnsi="Times New Roman" w:cs="Times New Roman"/>
          <w:lang w:eastAsia="zh-CN"/>
        </w:rPr>
        <w:t xml:space="preserve">. </w:t>
      </w:r>
      <w:r>
        <w:rPr>
          <w:rFonts w:ascii="Times New Roman" w:hAnsi="Times New Roman" w:cs="Times New Roman"/>
        </w:rPr>
        <w:t xml:space="preserve">My friends are Japanese, Malaysian </w:t>
      </w:r>
      <w:r>
        <w:rPr>
          <w:rFonts w:ascii="Times New Roman" w:hAnsi="Times New Roman" w:cs="Times New Roman"/>
          <w:lang w:eastAsia="zh-CN"/>
        </w:rPr>
        <w:t xml:space="preserve">and other nationalities, </w:t>
      </w:r>
      <w:r>
        <w:rPr>
          <w:rFonts w:ascii="Times New Roman" w:hAnsi="Times New Roman" w:cs="Times New Roman"/>
        </w:rPr>
        <w:t xml:space="preserve">and many of them have common interests. Because we have common interests, we met together, </w:t>
      </w:r>
      <w:r>
        <w:rPr>
          <w:rFonts w:ascii="Times New Roman" w:hAnsi="Times New Roman" w:cs="Times New Roman"/>
          <w:lang w:eastAsia="zh-CN"/>
        </w:rPr>
        <w:t xml:space="preserve">and </w:t>
      </w:r>
      <w:r>
        <w:rPr>
          <w:rFonts w:ascii="Times New Roman" w:hAnsi="Times New Roman" w:cs="Times New Roman"/>
        </w:rPr>
        <w:t>we communicated more.</w:t>
      </w:r>
    </w:p>
    <w:p w14:paraId="744B4866">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(00:29:42): </w:t>
      </w:r>
      <w:r>
        <w:rPr>
          <w:rFonts w:hint="eastAsia" w:ascii="Times New Roman" w:hAnsi="Times New Roman" w:cs="Times New Roman"/>
          <w:lang w:eastAsia="zh-CN"/>
        </w:rPr>
        <w:t>Do</w:t>
      </w:r>
      <w:r>
        <w:rPr>
          <w:rFonts w:ascii="Times New Roman" w:hAnsi="Times New Roman" w:cs="Times New Roman"/>
        </w:rPr>
        <w:t xml:space="preserve"> you guys generally use WhatsApp and </w:t>
      </w:r>
      <w:r>
        <w:rPr>
          <w:rFonts w:ascii="Times New Roman" w:hAnsi="Times New Roman" w:cs="Times New Roman"/>
          <w:lang w:eastAsia="zh-CN"/>
        </w:rPr>
        <w:t xml:space="preserve">Instagram </w:t>
      </w:r>
      <w:r>
        <w:rPr>
          <w:rFonts w:ascii="Times New Roman" w:hAnsi="Times New Roman" w:cs="Times New Roman"/>
        </w:rPr>
        <w:t>to interact</w:t>
      </w:r>
      <w:r>
        <w:rPr>
          <w:rFonts w:ascii="Times New Roman" w:hAnsi="Times New Roman" w:cs="Times New Roman"/>
          <w:lang w:eastAsia="zh-CN"/>
        </w:rPr>
        <w:t>?</w:t>
      </w:r>
    </w:p>
    <w:p w14:paraId="6AAB6A77">
      <w:pPr>
        <w:jc w:val="both"/>
        <w:rPr>
          <w:rFonts w:ascii="Times New Roman" w:hAnsi="Times New Roman" w:cs="Times New Roman"/>
        </w:rPr>
      </w:pPr>
      <w:r>
        <w:rPr>
          <w:rFonts w:ascii="Times New Roman" w:hAnsi="Times New Roman" w:cs="Times New Roman"/>
          <w:lang w:eastAsia="zh-CN"/>
        </w:rPr>
        <w:t xml:space="preserve">Kevin </w:t>
      </w:r>
      <w:r>
        <w:rPr>
          <w:rFonts w:ascii="Times New Roman" w:hAnsi="Times New Roman" w:cs="Times New Roman"/>
        </w:rPr>
        <w:t xml:space="preserve">(00:29:50): </w:t>
      </w:r>
      <w:r>
        <w:rPr>
          <w:rFonts w:ascii="Times New Roman" w:hAnsi="Times New Roman" w:cs="Times New Roman"/>
          <w:lang w:eastAsia="zh-CN"/>
        </w:rPr>
        <w:t xml:space="preserve">Instagram </w:t>
      </w:r>
      <w:r>
        <w:rPr>
          <w:rFonts w:ascii="Times New Roman" w:hAnsi="Times New Roman" w:cs="Times New Roman"/>
        </w:rPr>
        <w:t>would be more.</w:t>
      </w:r>
    </w:p>
    <w:p w14:paraId="69567132">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(00:29:51): So you post on </w:t>
      </w:r>
      <w:r>
        <w:rPr>
          <w:rFonts w:ascii="Times New Roman" w:hAnsi="Times New Roman" w:cs="Times New Roman"/>
          <w:lang w:eastAsia="zh-CN"/>
        </w:rPr>
        <w:t xml:space="preserve">Instagram </w:t>
      </w:r>
      <w:r>
        <w:rPr>
          <w:rFonts w:ascii="Times New Roman" w:hAnsi="Times New Roman" w:cs="Times New Roman"/>
        </w:rPr>
        <w:t>pretty frequently, right?</w:t>
      </w:r>
    </w:p>
    <w:p w14:paraId="6195D881">
      <w:pPr>
        <w:jc w:val="both"/>
        <w:rPr>
          <w:rFonts w:ascii="Times New Roman" w:hAnsi="Times New Roman" w:cs="Times New Roman"/>
          <w:lang w:eastAsia="zh-CN"/>
        </w:rPr>
      </w:pPr>
      <w:r>
        <w:rPr>
          <w:rFonts w:ascii="Times New Roman" w:hAnsi="Times New Roman" w:cs="Times New Roman"/>
          <w:lang w:eastAsia="zh-CN"/>
        </w:rPr>
        <w:t>Kevin</w:t>
      </w:r>
      <w:r>
        <w:rPr>
          <w:rFonts w:ascii="Times New Roman" w:hAnsi="Times New Roman" w:cs="Times New Roman"/>
        </w:rPr>
        <w:t xml:space="preserve">(00:30:01): Yeah, because I do photography in my spare time, </w:t>
      </w:r>
      <w:r>
        <w:rPr>
          <w:rFonts w:ascii="Times New Roman" w:hAnsi="Times New Roman" w:cs="Times New Roman"/>
          <w:lang w:eastAsia="zh-CN"/>
        </w:rPr>
        <w:t xml:space="preserve">and I'm always promoting it through </w:t>
      </w:r>
      <w:r>
        <w:rPr>
          <w:rFonts w:ascii="Times New Roman" w:hAnsi="Times New Roman" w:cs="Times New Roman"/>
        </w:rPr>
        <w:t xml:space="preserve">Instagram. So, </w:t>
      </w:r>
      <w:r>
        <w:rPr>
          <w:rFonts w:ascii="Times New Roman" w:hAnsi="Times New Roman" w:cs="Times New Roman"/>
          <w:lang w:eastAsia="zh-CN"/>
        </w:rPr>
        <w:t>I'</w:t>
      </w:r>
      <w:r>
        <w:rPr>
          <w:rFonts w:ascii="Times New Roman" w:hAnsi="Times New Roman" w:cs="Times New Roman"/>
        </w:rPr>
        <w:t xml:space="preserve">ve met </w:t>
      </w:r>
      <w:r>
        <w:rPr>
          <w:rFonts w:ascii="Times New Roman" w:hAnsi="Times New Roman" w:cs="Times New Roman"/>
          <w:lang w:eastAsia="zh-CN"/>
        </w:rPr>
        <w:t xml:space="preserve">a lot of </w:t>
      </w:r>
      <w:r>
        <w:rPr>
          <w:rFonts w:ascii="Times New Roman" w:hAnsi="Times New Roman" w:cs="Times New Roman"/>
        </w:rPr>
        <w:t xml:space="preserve">new people </w:t>
      </w:r>
      <w:r>
        <w:rPr>
          <w:rFonts w:ascii="Times New Roman" w:hAnsi="Times New Roman" w:cs="Times New Roman"/>
          <w:lang w:eastAsia="zh-CN"/>
        </w:rPr>
        <w:t xml:space="preserve">through Instagram and </w:t>
      </w:r>
      <w:r>
        <w:rPr>
          <w:rFonts w:ascii="Times New Roman" w:hAnsi="Times New Roman" w:cs="Times New Roman"/>
        </w:rPr>
        <w:t>photography</w:t>
      </w:r>
      <w:r>
        <w:rPr>
          <w:rFonts w:ascii="Times New Roman" w:hAnsi="Times New Roman" w:cs="Times New Roman"/>
          <w:lang w:eastAsia="zh-CN"/>
        </w:rPr>
        <w:t>.</w:t>
      </w:r>
    </w:p>
    <w:p w14:paraId="05EE4845">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(00:30:14): That's fantastic!</w:t>
      </w:r>
    </w:p>
    <w:p w14:paraId="77304AC0">
      <w:pPr>
        <w:jc w:val="both"/>
        <w:rPr>
          <w:rFonts w:ascii="Times New Roman" w:hAnsi="Times New Roman" w:cs="Times New Roman"/>
        </w:rPr>
      </w:pPr>
      <w:r>
        <w:rPr>
          <w:rFonts w:ascii="Times New Roman" w:hAnsi="Times New Roman" w:cs="Times New Roman"/>
          <w:lang w:eastAsia="zh-CN"/>
        </w:rPr>
        <w:t xml:space="preserve">Kevin </w:t>
      </w:r>
      <w:r>
        <w:rPr>
          <w:rFonts w:ascii="Times New Roman" w:hAnsi="Times New Roman" w:cs="Times New Roman"/>
        </w:rPr>
        <w:t>(00:30:14): Right. Thanks.</w:t>
      </w:r>
    </w:p>
    <w:p w14:paraId="77A33A28">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(00:30:17): You usually use WeChat to communicate with your family. Do you communicate with your family or friends at home when you are confused about your studies? Or do you </w:t>
      </w:r>
      <w:r>
        <w:rPr>
          <w:rFonts w:ascii="Times New Roman" w:hAnsi="Times New Roman" w:cs="Times New Roman"/>
          <w:lang w:eastAsia="zh-CN"/>
        </w:rPr>
        <w:t xml:space="preserve">only share </w:t>
      </w:r>
      <w:r>
        <w:rPr>
          <w:rFonts w:ascii="Times New Roman" w:hAnsi="Times New Roman" w:cs="Times New Roman"/>
        </w:rPr>
        <w:t>some stories about your life or some mental stress</w:t>
      </w:r>
      <w:r>
        <w:rPr>
          <w:rFonts w:ascii="Times New Roman" w:hAnsi="Times New Roman" w:cs="Times New Roman"/>
          <w:lang w:eastAsia="zh-CN"/>
        </w:rPr>
        <w:t>?</w:t>
      </w:r>
    </w:p>
    <w:p w14:paraId="73C42155">
      <w:pPr>
        <w:jc w:val="both"/>
        <w:rPr>
          <w:rFonts w:ascii="Times New Roman" w:hAnsi="Times New Roman" w:cs="Times New Roman"/>
        </w:rPr>
      </w:pPr>
      <w:r>
        <w:rPr>
          <w:rFonts w:ascii="Times New Roman" w:hAnsi="Times New Roman" w:cs="Times New Roman"/>
          <w:lang w:eastAsia="zh-CN"/>
        </w:rPr>
        <w:t>Kevin</w:t>
      </w:r>
      <w:r>
        <w:rPr>
          <w:rFonts w:ascii="Times New Roman" w:hAnsi="Times New Roman" w:cs="Times New Roman"/>
        </w:rPr>
        <w:t xml:space="preserve">(00:30:32): </w:t>
      </w:r>
      <w:r>
        <w:rPr>
          <w:rFonts w:ascii="Times New Roman" w:hAnsi="Times New Roman" w:cs="Times New Roman"/>
          <w:lang w:eastAsia="zh-CN"/>
        </w:rPr>
        <w:t xml:space="preserve">Yes, in fact, I </w:t>
      </w:r>
      <w:r>
        <w:rPr>
          <w:rFonts w:ascii="Times New Roman" w:hAnsi="Times New Roman" w:cs="Times New Roman"/>
        </w:rPr>
        <w:t xml:space="preserve">don't have much pressure on </w:t>
      </w:r>
      <w:r>
        <w:rPr>
          <w:rFonts w:ascii="Times New Roman" w:hAnsi="Times New Roman" w:cs="Times New Roman"/>
          <w:lang w:eastAsia="zh-CN"/>
        </w:rPr>
        <w:t>my heart</w:t>
      </w:r>
      <w:r>
        <w:rPr>
          <w:rFonts w:ascii="Times New Roman" w:hAnsi="Times New Roman" w:cs="Times New Roman"/>
        </w:rPr>
        <w:t>, and I won't share it</w:t>
      </w:r>
      <w:r>
        <w:rPr>
          <w:rFonts w:ascii="Times New Roman" w:hAnsi="Times New Roman" w:cs="Times New Roman"/>
          <w:lang w:eastAsia="zh-CN"/>
        </w:rPr>
        <w:t xml:space="preserve">. I </w:t>
      </w:r>
      <w:r>
        <w:rPr>
          <w:rFonts w:ascii="Times New Roman" w:hAnsi="Times New Roman" w:cs="Times New Roman"/>
        </w:rPr>
        <w:t xml:space="preserve">will only </w:t>
      </w:r>
      <w:r>
        <w:rPr>
          <w:rFonts w:ascii="Times New Roman" w:hAnsi="Times New Roman" w:cs="Times New Roman"/>
          <w:lang w:eastAsia="zh-CN"/>
        </w:rPr>
        <w:t xml:space="preserve">contact my family </w:t>
      </w:r>
      <w:r>
        <w:rPr>
          <w:rFonts w:ascii="Times New Roman" w:hAnsi="Times New Roman" w:cs="Times New Roman"/>
        </w:rPr>
        <w:t>if I have some problems with my studies or if I need to discuss my future plans.</w:t>
      </w:r>
    </w:p>
    <w:p w14:paraId="5612329E">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(00:30:46): </w:t>
      </w:r>
      <w:r>
        <w:rPr>
          <w:rFonts w:ascii="Times New Roman" w:hAnsi="Times New Roman" w:cs="Times New Roman"/>
          <w:lang w:eastAsia="zh-CN"/>
        </w:rPr>
        <w:t>OK. XiaoSun</w:t>
      </w:r>
      <w:r>
        <w:rPr>
          <w:rFonts w:hint="eastAsia" w:ascii="Times New Roman" w:hAnsi="Times New Roman" w:cs="Times New Roman"/>
          <w:lang w:eastAsia="zh-CN"/>
        </w:rPr>
        <w:t>, w</w:t>
      </w:r>
      <w:r>
        <w:rPr>
          <w:rFonts w:ascii="Times New Roman" w:hAnsi="Times New Roman" w:cs="Times New Roman"/>
        </w:rPr>
        <w:t>hat are the five apps that you use most frequently in Malaysia?</w:t>
      </w:r>
    </w:p>
    <w:p w14:paraId="1AA7D27D">
      <w:pPr>
        <w:jc w:val="both"/>
        <w:rPr>
          <w:rFonts w:ascii="Times New Roman" w:hAnsi="Times New Roman" w:cs="Times New Roman"/>
        </w:rPr>
      </w:pPr>
      <w:r>
        <w:rPr>
          <w:rFonts w:ascii="Times New Roman" w:hAnsi="Times New Roman" w:cs="Times New Roman"/>
        </w:rPr>
        <w:t>XiaoSun(00:30:57):</w:t>
      </w:r>
      <w:r>
        <w:rPr>
          <w:rFonts w:hint="eastAsia" w:ascii="Times New Roman" w:hAnsi="Times New Roman" w:cs="Times New Roman"/>
          <w:lang w:eastAsia="zh-CN"/>
        </w:rPr>
        <w:t xml:space="preserve"> </w:t>
      </w:r>
      <w:r>
        <w:rPr>
          <w:rFonts w:ascii="Times New Roman" w:hAnsi="Times New Roman" w:cs="Times New Roman"/>
        </w:rPr>
        <w:t xml:space="preserve">WeChat, </w:t>
      </w:r>
      <w:r>
        <w:rPr>
          <w:rFonts w:hint="eastAsia" w:ascii="Times New Roman" w:hAnsi="Times New Roman" w:cs="Times New Roman"/>
          <w:lang w:eastAsia="zh-CN"/>
        </w:rPr>
        <w:t>Douyin</w:t>
      </w:r>
      <w:r>
        <w:rPr>
          <w:rFonts w:ascii="Times New Roman" w:hAnsi="Times New Roman" w:cs="Times New Roman"/>
        </w:rPr>
        <w:t>,</w:t>
      </w:r>
      <w:r>
        <w:rPr>
          <w:rFonts w:hint="eastAsia" w:ascii="Times New Roman" w:hAnsi="Times New Roman" w:cs="Times New Roman"/>
          <w:lang w:eastAsia="zh-CN"/>
        </w:rPr>
        <w:t xml:space="preserve"> Oulu Dictionary</w:t>
      </w:r>
      <w:r>
        <w:rPr>
          <w:rFonts w:ascii="Times New Roman" w:hAnsi="Times New Roman" w:cs="Times New Roman"/>
        </w:rPr>
        <w:t>,</w:t>
      </w:r>
      <w:r>
        <w:rPr>
          <w:rFonts w:hint="eastAsia" w:ascii="Times New Roman" w:hAnsi="Times New Roman" w:cs="Times New Roman"/>
          <w:lang w:eastAsia="zh-CN"/>
        </w:rPr>
        <w:t xml:space="preserve"> </w:t>
      </w:r>
      <w:r>
        <w:rPr>
          <w:rFonts w:ascii="Times New Roman" w:hAnsi="Times New Roman" w:cs="Times New Roman"/>
        </w:rPr>
        <w:t>WhatsA</w:t>
      </w:r>
      <w:r>
        <w:rPr>
          <w:rFonts w:hint="eastAsia" w:ascii="Times New Roman" w:hAnsi="Times New Roman" w:cs="Times New Roman"/>
          <w:lang w:eastAsia="zh-CN"/>
        </w:rPr>
        <w:t>p</w:t>
      </w:r>
      <w:r>
        <w:rPr>
          <w:rFonts w:ascii="Times New Roman" w:hAnsi="Times New Roman" w:cs="Times New Roman"/>
        </w:rPr>
        <w:t>p</w:t>
      </w:r>
      <w:r>
        <w:rPr>
          <w:rFonts w:hint="eastAsia" w:ascii="Times New Roman" w:hAnsi="Times New Roman" w:cs="Times New Roman"/>
          <w:lang w:eastAsia="zh-CN"/>
        </w:rPr>
        <w:t>, and</w:t>
      </w:r>
      <w:r>
        <w:rPr>
          <w:rFonts w:ascii="Times New Roman" w:hAnsi="Times New Roman" w:cs="Times New Roman"/>
        </w:rPr>
        <w:t xml:space="preserve"> </w:t>
      </w:r>
      <w:r>
        <w:rPr>
          <w:rFonts w:hint="eastAsia" w:ascii="Times New Roman" w:hAnsi="Times New Roman" w:cs="Times New Roman"/>
          <w:lang w:eastAsia="zh-CN"/>
        </w:rPr>
        <w:t>G</w:t>
      </w:r>
      <w:r>
        <w:rPr>
          <w:rFonts w:ascii="Times New Roman" w:hAnsi="Times New Roman" w:cs="Times New Roman"/>
        </w:rPr>
        <w:t>rab</w:t>
      </w:r>
      <w:r>
        <w:rPr>
          <w:rFonts w:ascii="Times New Roman" w:hAnsi="Times New Roman" w:cs="Times New Roman"/>
          <w:lang w:eastAsia="zh-CN"/>
        </w:rPr>
        <w:t xml:space="preserve">. I use </w:t>
      </w:r>
      <w:r>
        <w:rPr>
          <w:rFonts w:ascii="Times New Roman" w:hAnsi="Times New Roman" w:cs="Times New Roman"/>
        </w:rPr>
        <w:t xml:space="preserve">WhatsApp to communicate with </w:t>
      </w:r>
      <w:r>
        <w:rPr>
          <w:rFonts w:hint="eastAsia" w:ascii="Times New Roman" w:hAnsi="Times New Roman" w:cs="Times New Roman"/>
          <w:lang w:val="en-US" w:eastAsia="zh-CN"/>
        </w:rPr>
        <w:t xml:space="preserve">Malaysian </w:t>
      </w:r>
      <w:r>
        <w:rPr>
          <w:rFonts w:ascii="Times New Roman" w:hAnsi="Times New Roman" w:cs="Times New Roman"/>
          <w:lang w:eastAsia="zh-CN"/>
        </w:rPr>
        <w:t xml:space="preserve">Chinese and </w:t>
      </w:r>
      <w:r>
        <w:rPr>
          <w:rFonts w:ascii="Times New Roman" w:hAnsi="Times New Roman" w:cs="Times New Roman"/>
        </w:rPr>
        <w:t>other international students</w:t>
      </w:r>
      <w:r>
        <w:rPr>
          <w:rFonts w:ascii="Times New Roman" w:hAnsi="Times New Roman" w:cs="Times New Roman"/>
          <w:lang w:eastAsia="zh-CN"/>
        </w:rPr>
        <w:t>.</w:t>
      </w:r>
      <w:r>
        <w:rPr>
          <w:rFonts w:ascii="Times New Roman" w:hAnsi="Times New Roman" w:cs="Times New Roman"/>
        </w:rPr>
        <w:t xml:space="preserve">I mainly use </w:t>
      </w:r>
      <w:r>
        <w:rPr>
          <w:rFonts w:hint="eastAsia" w:ascii="Times New Roman" w:hAnsi="Times New Roman" w:cs="Times New Roman"/>
          <w:lang w:val="en-US" w:eastAsia="zh-CN"/>
        </w:rPr>
        <w:t>Douyin</w:t>
      </w:r>
      <w:r>
        <w:rPr>
          <w:rFonts w:ascii="Times New Roman" w:hAnsi="Times New Roman" w:cs="Times New Roman"/>
        </w:rPr>
        <w:t xml:space="preserve"> </w:t>
      </w:r>
      <w:r>
        <w:rPr>
          <w:rFonts w:ascii="Times New Roman" w:hAnsi="Times New Roman" w:cs="Times New Roman"/>
          <w:lang w:eastAsia="zh-CN"/>
        </w:rPr>
        <w:t xml:space="preserve">for </w:t>
      </w:r>
      <w:r>
        <w:rPr>
          <w:rFonts w:ascii="Times New Roman" w:hAnsi="Times New Roman" w:cs="Times New Roman"/>
        </w:rPr>
        <w:t xml:space="preserve">entertainment, life, </w:t>
      </w:r>
      <w:r>
        <w:rPr>
          <w:rFonts w:ascii="Times New Roman" w:hAnsi="Times New Roman" w:cs="Times New Roman"/>
          <w:lang w:eastAsia="zh-CN"/>
        </w:rPr>
        <w:t xml:space="preserve">and </w:t>
      </w:r>
      <w:r>
        <w:rPr>
          <w:rFonts w:ascii="Times New Roman" w:hAnsi="Times New Roman" w:cs="Times New Roman"/>
        </w:rPr>
        <w:t xml:space="preserve">business </w:t>
      </w:r>
      <w:r>
        <w:rPr>
          <w:rFonts w:ascii="Times New Roman" w:hAnsi="Times New Roman" w:cs="Times New Roman"/>
          <w:lang w:eastAsia="zh-CN"/>
        </w:rPr>
        <w:t>promotion.</w:t>
      </w:r>
    </w:p>
    <w:p w14:paraId="1E846807">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(00:31:51): Wow, both of </w:t>
      </w:r>
      <w:r>
        <w:rPr>
          <w:rFonts w:ascii="Times New Roman" w:hAnsi="Times New Roman" w:cs="Times New Roman"/>
          <w:lang w:eastAsia="zh-CN"/>
        </w:rPr>
        <w:t xml:space="preserve">you </w:t>
      </w:r>
      <w:r>
        <w:rPr>
          <w:rFonts w:ascii="Times New Roman" w:hAnsi="Times New Roman" w:cs="Times New Roman"/>
        </w:rPr>
        <w:t>have used social media platforms to promote your business and traffic. That's great, you guys! Sun</w:t>
      </w:r>
      <w:r>
        <w:rPr>
          <w:rFonts w:ascii="Times New Roman" w:hAnsi="Times New Roman" w:cs="Times New Roman"/>
          <w:lang w:eastAsia="zh-CN"/>
        </w:rPr>
        <w:t xml:space="preserve">, </w:t>
      </w:r>
      <w:r>
        <w:rPr>
          <w:rFonts w:ascii="Times New Roman" w:hAnsi="Times New Roman" w:cs="Times New Roman"/>
        </w:rPr>
        <w:t>I would also like to ask how often you use this social media to communicate with your family and what aspect of this communication you focus more on.</w:t>
      </w:r>
    </w:p>
    <w:p w14:paraId="0839C6CA">
      <w:pPr>
        <w:jc w:val="both"/>
        <w:rPr>
          <w:rFonts w:ascii="Times New Roman" w:hAnsi="Times New Roman" w:cs="Times New Roman"/>
        </w:rPr>
      </w:pPr>
      <w:r>
        <w:rPr>
          <w:rFonts w:ascii="Times New Roman" w:hAnsi="Times New Roman" w:cs="Times New Roman"/>
          <w:lang w:eastAsia="zh-CN"/>
        </w:rPr>
        <w:t xml:space="preserve">Xiaosun </w:t>
      </w:r>
      <w:r>
        <w:rPr>
          <w:rFonts w:ascii="Times New Roman" w:hAnsi="Times New Roman" w:cs="Times New Roman"/>
        </w:rPr>
        <w:t xml:space="preserve">(00:32:15): High, if it is to contact with </w:t>
      </w:r>
      <w:r>
        <w:rPr>
          <w:rFonts w:ascii="Times New Roman" w:hAnsi="Times New Roman" w:cs="Times New Roman"/>
          <w:lang w:eastAsia="zh-CN"/>
        </w:rPr>
        <w:t xml:space="preserve">the </w:t>
      </w:r>
      <w:r>
        <w:rPr>
          <w:rFonts w:ascii="Times New Roman" w:hAnsi="Times New Roman" w:cs="Times New Roman"/>
        </w:rPr>
        <w:t xml:space="preserve">domestic </w:t>
      </w:r>
      <w:r>
        <w:rPr>
          <w:rFonts w:ascii="Times New Roman" w:hAnsi="Times New Roman" w:cs="Times New Roman"/>
          <w:lang w:eastAsia="zh-CN"/>
        </w:rPr>
        <w:t xml:space="preserve">family, usually is WeChat group communication, </w:t>
      </w:r>
      <w:r>
        <w:rPr>
          <w:rFonts w:ascii="Times New Roman" w:hAnsi="Times New Roman" w:cs="Times New Roman"/>
        </w:rPr>
        <w:t>like I go out to play</w:t>
      </w:r>
      <w:r>
        <w:rPr>
          <w:rFonts w:ascii="Times New Roman" w:hAnsi="Times New Roman" w:cs="Times New Roman"/>
          <w:lang w:eastAsia="zh-CN"/>
        </w:rPr>
        <w:t xml:space="preserve">, </w:t>
      </w:r>
      <w:r>
        <w:rPr>
          <w:rFonts w:ascii="Times New Roman" w:hAnsi="Times New Roman" w:cs="Times New Roman"/>
        </w:rPr>
        <w:t xml:space="preserve">go travelling, I will </w:t>
      </w:r>
      <w:r>
        <w:rPr>
          <w:rFonts w:ascii="Times New Roman" w:hAnsi="Times New Roman" w:cs="Times New Roman"/>
          <w:lang w:eastAsia="zh-CN"/>
        </w:rPr>
        <w:t xml:space="preserve">share </w:t>
      </w:r>
      <w:r>
        <w:rPr>
          <w:rFonts w:ascii="Times New Roman" w:hAnsi="Times New Roman" w:cs="Times New Roman"/>
        </w:rPr>
        <w:t>some photos to the family group. They will also reply to me. The frequency is still quite high; sometimes, I play videos with Mum and Dad, confiding that some problems encountered in life will also be there.</w:t>
      </w:r>
    </w:p>
    <w:p w14:paraId="5FA0208E">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(00:32:40): OK, lastly, can we ask Huo to tell us what the five apps that you use most frequently when you study in Malaysia are?</w:t>
      </w:r>
    </w:p>
    <w:p w14:paraId="61843405">
      <w:pPr>
        <w:jc w:val="both"/>
        <w:rPr>
          <w:rFonts w:hint="default" w:ascii="Times New Roman" w:hAnsi="Times New Roman" w:cs="Times New Roman"/>
          <w:lang w:val="en-US" w:eastAsia="zh-CN"/>
        </w:rPr>
      </w:pPr>
      <w:r>
        <w:rPr>
          <w:rFonts w:ascii="Times New Roman" w:hAnsi="Times New Roman" w:cs="Times New Roman"/>
          <w:lang w:eastAsia="zh-CN"/>
        </w:rPr>
        <w:t xml:space="preserve">Xiao Huo </w:t>
      </w:r>
      <w:r>
        <w:rPr>
          <w:rFonts w:ascii="Times New Roman" w:hAnsi="Times New Roman" w:cs="Times New Roman"/>
        </w:rPr>
        <w:t xml:space="preserve">(00:32:50): </w:t>
      </w:r>
      <w:r>
        <w:rPr>
          <w:rFonts w:hint="eastAsia" w:ascii="Times New Roman" w:hAnsi="Times New Roman" w:cs="Times New Roman"/>
          <w:lang w:eastAsia="zh-CN"/>
        </w:rPr>
        <w:t>Little Red Book</w:t>
      </w:r>
      <w:r>
        <w:rPr>
          <w:rFonts w:ascii="Times New Roman" w:hAnsi="Times New Roman" w:cs="Times New Roman"/>
          <w:lang w:eastAsia="zh-CN"/>
        </w:rPr>
        <w:t xml:space="preserve">, </w:t>
      </w:r>
      <w:r>
        <w:rPr>
          <w:rFonts w:ascii="Times New Roman" w:hAnsi="Times New Roman" w:cs="Times New Roman"/>
        </w:rPr>
        <w:t>WeChat</w:t>
      </w:r>
      <w:r>
        <w:rPr>
          <w:rFonts w:ascii="Times New Roman" w:hAnsi="Times New Roman" w:cs="Times New Roman"/>
          <w:lang w:eastAsia="zh-CN"/>
        </w:rPr>
        <w:t xml:space="preserve">, </w:t>
      </w:r>
      <w:r>
        <w:rPr>
          <w:rFonts w:ascii="Times New Roman" w:hAnsi="Times New Roman" w:cs="Times New Roman"/>
        </w:rPr>
        <w:t>Google Maps</w:t>
      </w:r>
      <w:r>
        <w:rPr>
          <w:rFonts w:ascii="Times New Roman" w:hAnsi="Times New Roman" w:cs="Times New Roman"/>
          <w:lang w:eastAsia="zh-CN"/>
        </w:rPr>
        <w:t xml:space="preserve">, Touchgo, </w:t>
      </w:r>
      <w:r>
        <w:rPr>
          <w:rFonts w:ascii="Times New Roman" w:hAnsi="Times New Roman" w:cs="Times New Roman"/>
        </w:rPr>
        <w:t>Grab</w:t>
      </w:r>
      <w:r>
        <w:rPr>
          <w:rFonts w:ascii="Times New Roman" w:hAnsi="Times New Roman" w:cs="Times New Roman"/>
          <w:lang w:eastAsia="zh-CN"/>
        </w:rPr>
        <w:t xml:space="preserve">. </w:t>
      </w:r>
      <w:r>
        <w:rPr>
          <w:rFonts w:hint="eastAsia" w:ascii="Times New Roman" w:hAnsi="Times New Roman" w:cs="Times New Roman"/>
          <w:lang w:eastAsia="zh-CN"/>
        </w:rPr>
        <w:t>G</w:t>
      </w:r>
      <w:r>
        <w:rPr>
          <w:rFonts w:ascii="Times New Roman" w:hAnsi="Times New Roman" w:cs="Times New Roman"/>
        </w:rPr>
        <w:t>rab is used to take a taxi</w:t>
      </w:r>
      <w:r>
        <w:rPr>
          <w:rFonts w:ascii="Times New Roman" w:hAnsi="Times New Roman" w:cs="Times New Roman"/>
          <w:lang w:eastAsia="zh-CN"/>
        </w:rPr>
        <w:t xml:space="preserve">, Touchgo </w:t>
      </w:r>
      <w:r>
        <w:rPr>
          <w:rFonts w:ascii="Times New Roman" w:hAnsi="Times New Roman" w:cs="Times New Roman"/>
        </w:rPr>
        <w:t xml:space="preserve">is used to pay, and </w:t>
      </w:r>
      <w:r>
        <w:rPr>
          <w:rFonts w:ascii="Times New Roman" w:hAnsi="Times New Roman" w:cs="Times New Roman"/>
          <w:lang w:eastAsia="zh-CN"/>
        </w:rPr>
        <w:t>Google</w:t>
      </w:r>
      <w:r>
        <w:rPr>
          <w:rFonts w:hint="eastAsia" w:ascii="Times New Roman" w:hAnsi="Times New Roman" w:cs="Times New Roman"/>
          <w:lang w:eastAsia="zh-CN"/>
        </w:rPr>
        <w:t xml:space="preserve"> Maps</w:t>
      </w:r>
      <w:r>
        <w:rPr>
          <w:rFonts w:ascii="Times New Roman" w:hAnsi="Times New Roman" w:cs="Times New Roman"/>
          <w:lang w:eastAsia="zh-CN"/>
        </w:rPr>
        <w:t xml:space="preserve"> </w:t>
      </w:r>
      <w:r>
        <w:rPr>
          <w:rFonts w:ascii="Times New Roman" w:hAnsi="Times New Roman" w:cs="Times New Roman"/>
        </w:rPr>
        <w:t xml:space="preserve">is used to prevent getting lost. WeChat is </w:t>
      </w:r>
      <w:r>
        <w:rPr>
          <w:rFonts w:ascii="Times New Roman" w:hAnsi="Times New Roman" w:cs="Times New Roman"/>
          <w:lang w:eastAsia="zh-CN"/>
        </w:rPr>
        <w:t>used to communicate with friends and family in China</w:t>
      </w:r>
      <w:r>
        <w:rPr>
          <w:rFonts w:hint="eastAsia" w:ascii="Times New Roman" w:hAnsi="Times New Roman" w:cs="Times New Roman"/>
          <w:lang w:val="en-US" w:eastAsia="zh-CN"/>
        </w:rPr>
        <w:t>.</w:t>
      </w:r>
    </w:p>
    <w:p w14:paraId="11C7C648">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(00:33:21): And also focusing on just studying, living, and mentally going to liaise with your family</w:t>
      </w:r>
      <w:r>
        <w:rPr>
          <w:rFonts w:ascii="Times New Roman" w:hAnsi="Times New Roman" w:cs="Times New Roman"/>
          <w:lang w:eastAsia="zh-CN"/>
        </w:rPr>
        <w:t>?</w:t>
      </w:r>
    </w:p>
    <w:p w14:paraId="03BB5DC4">
      <w:pPr>
        <w:jc w:val="both"/>
        <w:rPr>
          <w:rFonts w:ascii="Times New Roman" w:hAnsi="Times New Roman" w:cs="Times New Roman"/>
          <w:lang w:eastAsia="zh-CN"/>
        </w:rPr>
      </w:pPr>
      <w:r>
        <w:rPr>
          <w:rFonts w:ascii="Times New Roman" w:hAnsi="Times New Roman" w:cs="Times New Roman"/>
          <w:lang w:eastAsia="zh-CN"/>
        </w:rPr>
        <w:t xml:space="preserve">Xiao Huo </w:t>
      </w:r>
      <w:r>
        <w:rPr>
          <w:rFonts w:ascii="Times New Roman" w:hAnsi="Times New Roman" w:cs="Times New Roman"/>
        </w:rPr>
        <w:t xml:space="preserve">(00:33:28): No, I have more </w:t>
      </w:r>
      <w:r>
        <w:rPr>
          <w:rFonts w:ascii="Times New Roman" w:hAnsi="Times New Roman" w:cs="Times New Roman"/>
          <w:lang w:eastAsia="zh-CN"/>
        </w:rPr>
        <w:t xml:space="preserve">contact </w:t>
      </w:r>
      <w:r>
        <w:rPr>
          <w:rFonts w:ascii="Times New Roman" w:hAnsi="Times New Roman" w:cs="Times New Roman"/>
        </w:rPr>
        <w:t>with my friends</w:t>
      </w:r>
      <w:r>
        <w:rPr>
          <w:rFonts w:ascii="Times New Roman" w:hAnsi="Times New Roman" w:cs="Times New Roman"/>
          <w:lang w:eastAsia="zh-CN"/>
        </w:rPr>
        <w:t xml:space="preserve">. When I </w:t>
      </w:r>
      <w:r>
        <w:rPr>
          <w:rFonts w:ascii="Times New Roman" w:hAnsi="Times New Roman" w:cs="Times New Roman"/>
        </w:rPr>
        <w:t>encounter some difficulties here, I mostly talk to my friends</w:t>
      </w:r>
      <w:r>
        <w:rPr>
          <w:rFonts w:ascii="Times New Roman" w:hAnsi="Times New Roman" w:cs="Times New Roman"/>
          <w:lang w:eastAsia="zh-CN"/>
        </w:rPr>
        <w:t xml:space="preserve"> and only tell my family after I </w:t>
      </w:r>
      <w:r>
        <w:rPr>
          <w:rFonts w:ascii="Times New Roman" w:hAnsi="Times New Roman" w:cs="Times New Roman"/>
        </w:rPr>
        <w:t>have solved the problem myself. Because of the distance, there is no way to tell them</w:t>
      </w:r>
      <w:r>
        <w:rPr>
          <w:rFonts w:ascii="Times New Roman" w:hAnsi="Times New Roman" w:cs="Times New Roman"/>
          <w:lang w:eastAsia="zh-CN"/>
        </w:rPr>
        <w:t xml:space="preserve">, </w:t>
      </w:r>
      <w:r>
        <w:rPr>
          <w:rFonts w:ascii="Times New Roman" w:hAnsi="Times New Roman" w:cs="Times New Roman"/>
        </w:rPr>
        <w:t>but also let them worry</w:t>
      </w:r>
      <w:r>
        <w:rPr>
          <w:rFonts w:ascii="Times New Roman" w:hAnsi="Times New Roman" w:cs="Times New Roman"/>
          <w:lang w:eastAsia="zh-CN"/>
        </w:rPr>
        <w:t>.</w:t>
      </w:r>
    </w:p>
    <w:p w14:paraId="5629E616">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(00:33:43):</w:t>
      </w:r>
      <w:r>
        <w:rPr>
          <w:rFonts w:hint="eastAsia" w:ascii="Times New Roman" w:hAnsi="Times New Roman" w:cs="Times New Roman"/>
          <w:lang w:eastAsia="zh-CN"/>
        </w:rPr>
        <w:t xml:space="preserve"> </w:t>
      </w:r>
      <w:r>
        <w:rPr>
          <w:rFonts w:ascii="Times New Roman" w:hAnsi="Times New Roman" w:cs="Times New Roman"/>
        </w:rPr>
        <w:t>Are there many Chinese students in your class?</w:t>
      </w:r>
    </w:p>
    <w:p w14:paraId="027F52D6">
      <w:pPr>
        <w:jc w:val="both"/>
        <w:rPr>
          <w:rFonts w:ascii="Times New Roman" w:hAnsi="Times New Roman" w:cs="Times New Roman"/>
        </w:rPr>
      </w:pPr>
      <w:r>
        <w:rPr>
          <w:rFonts w:ascii="Times New Roman" w:hAnsi="Times New Roman" w:cs="Times New Roman"/>
          <w:lang w:eastAsia="zh-CN"/>
        </w:rPr>
        <w:t xml:space="preserve">Xiao Huo </w:t>
      </w:r>
      <w:r>
        <w:rPr>
          <w:rFonts w:ascii="Times New Roman" w:hAnsi="Times New Roman" w:cs="Times New Roman"/>
        </w:rPr>
        <w:t xml:space="preserve">(00:33:56): Ten or so, </w:t>
      </w:r>
      <w:r>
        <w:rPr>
          <w:rFonts w:ascii="Times New Roman" w:hAnsi="Times New Roman" w:cs="Times New Roman"/>
          <w:lang w:eastAsia="zh-CN"/>
        </w:rPr>
        <w:t xml:space="preserve">most of them are international students from local and other countries. And there </w:t>
      </w:r>
      <w:r>
        <w:rPr>
          <w:rFonts w:ascii="Times New Roman" w:hAnsi="Times New Roman" w:cs="Times New Roman"/>
        </w:rPr>
        <w:t xml:space="preserve">are more of </w:t>
      </w:r>
      <w:r>
        <w:rPr>
          <w:rFonts w:ascii="Times New Roman" w:hAnsi="Times New Roman" w:cs="Times New Roman"/>
          <w:lang w:eastAsia="zh-CN"/>
        </w:rPr>
        <w:t xml:space="preserve">them from </w:t>
      </w:r>
      <w:r>
        <w:rPr>
          <w:rFonts w:ascii="Times New Roman" w:hAnsi="Times New Roman" w:cs="Times New Roman"/>
        </w:rPr>
        <w:t xml:space="preserve">the south of </w:t>
      </w:r>
      <w:r>
        <w:rPr>
          <w:rFonts w:ascii="Times New Roman" w:hAnsi="Times New Roman" w:cs="Times New Roman"/>
          <w:lang w:eastAsia="zh-CN"/>
        </w:rPr>
        <w:t>China</w:t>
      </w:r>
      <w:r>
        <w:rPr>
          <w:rFonts w:ascii="Times New Roman" w:hAnsi="Times New Roman" w:cs="Times New Roman"/>
        </w:rPr>
        <w:t>, not many from the north.</w:t>
      </w:r>
    </w:p>
    <w:p w14:paraId="2B71DADF">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(00:34:25): I feel the percentage of Chinese students in your undergraduate programme is slightly less.</w:t>
      </w:r>
    </w:p>
    <w:p w14:paraId="07A9D4CB">
      <w:pPr>
        <w:jc w:val="both"/>
        <w:rPr>
          <w:rFonts w:ascii="Times New Roman" w:hAnsi="Times New Roman" w:cs="Times New Roman"/>
        </w:rPr>
      </w:pPr>
      <w:r>
        <w:rPr>
          <w:rFonts w:ascii="Times New Roman" w:hAnsi="Times New Roman" w:cs="Times New Roman"/>
          <w:lang w:eastAsia="zh-CN"/>
        </w:rPr>
        <w:t xml:space="preserve">Xiao Huo </w:t>
      </w:r>
      <w:r>
        <w:rPr>
          <w:rFonts w:ascii="Times New Roman" w:hAnsi="Times New Roman" w:cs="Times New Roman"/>
        </w:rPr>
        <w:t xml:space="preserve">(00:34:42): We have </w:t>
      </w:r>
      <w:r>
        <w:rPr>
          <w:rFonts w:ascii="Times New Roman" w:hAnsi="Times New Roman" w:cs="Times New Roman"/>
          <w:lang w:eastAsia="zh-CN"/>
        </w:rPr>
        <w:t xml:space="preserve">a lot of </w:t>
      </w:r>
      <w:r>
        <w:rPr>
          <w:rFonts w:ascii="Times New Roman" w:hAnsi="Times New Roman" w:cs="Times New Roman"/>
        </w:rPr>
        <w:t>master's degree students in our university</w:t>
      </w:r>
      <w:r>
        <w:rPr>
          <w:rFonts w:ascii="Times New Roman" w:hAnsi="Times New Roman" w:cs="Times New Roman"/>
          <w:lang w:eastAsia="zh-CN"/>
        </w:rPr>
        <w:t>. M</w:t>
      </w:r>
      <w:r>
        <w:rPr>
          <w:rFonts w:ascii="Times New Roman" w:hAnsi="Times New Roman" w:cs="Times New Roman"/>
        </w:rPr>
        <w:t xml:space="preserve">y roommate is a </w:t>
      </w:r>
      <w:r>
        <w:rPr>
          <w:rFonts w:ascii="Times New Roman" w:hAnsi="Times New Roman" w:cs="Times New Roman"/>
          <w:lang w:eastAsia="zh-CN"/>
        </w:rPr>
        <w:t xml:space="preserve">master's degree </w:t>
      </w:r>
      <w:r>
        <w:rPr>
          <w:rFonts w:ascii="Times New Roman" w:hAnsi="Times New Roman" w:cs="Times New Roman"/>
        </w:rPr>
        <w:t>student</w:t>
      </w:r>
      <w:r>
        <w:rPr>
          <w:rFonts w:ascii="Times New Roman" w:hAnsi="Times New Roman" w:cs="Times New Roman"/>
          <w:lang w:eastAsia="zh-CN"/>
        </w:rPr>
        <w:t xml:space="preserve">, and she </w:t>
      </w:r>
      <w:r>
        <w:rPr>
          <w:rFonts w:ascii="Times New Roman" w:hAnsi="Times New Roman" w:cs="Times New Roman"/>
        </w:rPr>
        <w:t>said that their class is basically all Chinese.</w:t>
      </w:r>
    </w:p>
    <w:p w14:paraId="6366466C">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(00:34:58): I'd like to ask you how often you communicate with your local classmates in your daily life, apart from your studies.</w:t>
      </w:r>
    </w:p>
    <w:p w14:paraId="246922AB">
      <w:pPr>
        <w:jc w:val="both"/>
        <w:rPr>
          <w:rFonts w:ascii="Times New Roman" w:hAnsi="Times New Roman" w:cs="Times New Roman"/>
        </w:rPr>
      </w:pPr>
      <w:r>
        <w:rPr>
          <w:rFonts w:ascii="Times New Roman" w:hAnsi="Times New Roman" w:cs="Times New Roman"/>
          <w:lang w:eastAsia="zh-CN"/>
        </w:rPr>
        <w:t xml:space="preserve">Xiao Huo </w:t>
      </w:r>
      <w:r>
        <w:rPr>
          <w:rFonts w:ascii="Times New Roman" w:hAnsi="Times New Roman" w:cs="Times New Roman"/>
        </w:rPr>
        <w:t xml:space="preserve">(00:35:20): It's just asking them to recommend some attractions </w:t>
      </w:r>
      <w:r>
        <w:rPr>
          <w:rFonts w:ascii="Times New Roman" w:hAnsi="Times New Roman" w:cs="Times New Roman"/>
          <w:lang w:eastAsia="zh-CN"/>
        </w:rPr>
        <w:t>for fun</w:t>
      </w:r>
      <w:r>
        <w:rPr>
          <w:rFonts w:ascii="Times New Roman" w:hAnsi="Times New Roman" w:cs="Times New Roman"/>
        </w:rPr>
        <w:t>.</w:t>
      </w:r>
    </w:p>
    <w:p w14:paraId="56825EE9">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(00:35:26): Will you ask them out offline?</w:t>
      </w:r>
    </w:p>
    <w:p w14:paraId="4EC910C3">
      <w:pPr>
        <w:jc w:val="both"/>
        <w:rPr>
          <w:rFonts w:ascii="Times New Roman" w:hAnsi="Times New Roman" w:cs="Times New Roman"/>
        </w:rPr>
      </w:pPr>
      <w:r>
        <w:rPr>
          <w:rFonts w:ascii="Times New Roman" w:hAnsi="Times New Roman" w:cs="Times New Roman"/>
          <w:lang w:eastAsia="zh-CN"/>
        </w:rPr>
        <w:t xml:space="preserve">Hoy </w:t>
      </w:r>
      <w:r>
        <w:rPr>
          <w:rFonts w:ascii="Times New Roman" w:hAnsi="Times New Roman" w:cs="Times New Roman"/>
        </w:rPr>
        <w:t>(00:35:29): Occasionally.</w:t>
      </w:r>
    </w:p>
    <w:p w14:paraId="471320AC">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(00:35:32): Do you generally communicate with your teachers using WhatsApp or Google Mail?</w:t>
      </w:r>
    </w:p>
    <w:p w14:paraId="544AB0EE">
      <w:pPr>
        <w:jc w:val="both"/>
        <w:rPr>
          <w:rFonts w:ascii="Times New Roman" w:hAnsi="Times New Roman" w:cs="Times New Roman"/>
        </w:rPr>
      </w:pPr>
      <w:r>
        <w:rPr>
          <w:rFonts w:ascii="Times New Roman" w:hAnsi="Times New Roman" w:cs="Times New Roman"/>
          <w:lang w:eastAsia="zh-CN"/>
        </w:rPr>
        <w:t xml:space="preserve">Xiao Huo </w:t>
      </w:r>
      <w:r>
        <w:rPr>
          <w:rFonts w:ascii="Times New Roman" w:hAnsi="Times New Roman" w:cs="Times New Roman"/>
        </w:rPr>
        <w:t xml:space="preserve">(00:35:39): Our teacher told us to email him first because sending WhatsApp messages would disturb people's lives. After all, that thing would keep </w:t>
      </w:r>
      <w:r>
        <w:rPr>
          <w:rFonts w:ascii="Times New Roman" w:hAnsi="Times New Roman" w:cs="Times New Roman"/>
          <w:lang w:eastAsia="zh-CN"/>
        </w:rPr>
        <w:t>ringing</w:t>
      </w:r>
      <w:r>
        <w:rPr>
          <w:rFonts w:ascii="Times New Roman" w:hAnsi="Times New Roman" w:cs="Times New Roman"/>
        </w:rPr>
        <w:t xml:space="preserve">. </w:t>
      </w:r>
      <w:r>
        <w:rPr>
          <w:rFonts w:ascii="Times New Roman" w:hAnsi="Times New Roman" w:cs="Times New Roman"/>
          <w:lang w:eastAsia="zh-CN"/>
        </w:rPr>
        <w:t xml:space="preserve">And </w:t>
      </w:r>
      <w:r>
        <w:rPr>
          <w:rFonts w:ascii="Times New Roman" w:hAnsi="Times New Roman" w:cs="Times New Roman"/>
        </w:rPr>
        <w:t xml:space="preserve">it said that sending WhatsApp </w:t>
      </w:r>
      <w:r>
        <w:rPr>
          <w:rFonts w:ascii="Times New Roman" w:hAnsi="Times New Roman" w:cs="Times New Roman"/>
          <w:lang w:eastAsia="zh-CN"/>
        </w:rPr>
        <w:t xml:space="preserve">messages </w:t>
      </w:r>
      <w:r>
        <w:rPr>
          <w:rFonts w:ascii="Times New Roman" w:hAnsi="Times New Roman" w:cs="Times New Roman"/>
        </w:rPr>
        <w:t xml:space="preserve">would be presumptuous, so email him first </w:t>
      </w:r>
      <w:r>
        <w:rPr>
          <w:rFonts w:ascii="Times New Roman" w:hAnsi="Times New Roman" w:cs="Times New Roman"/>
          <w:lang w:eastAsia="zh-CN"/>
        </w:rPr>
        <w:t xml:space="preserve">and </w:t>
      </w:r>
      <w:r>
        <w:rPr>
          <w:rFonts w:ascii="Times New Roman" w:hAnsi="Times New Roman" w:cs="Times New Roman"/>
        </w:rPr>
        <w:t xml:space="preserve">get back to him when </w:t>
      </w:r>
      <w:r>
        <w:rPr>
          <w:rFonts w:ascii="Times New Roman" w:hAnsi="Times New Roman" w:cs="Times New Roman"/>
          <w:lang w:eastAsia="zh-CN"/>
        </w:rPr>
        <w:t>you</w:t>
      </w:r>
      <w:r>
        <w:rPr>
          <w:rFonts w:ascii="Times New Roman" w:hAnsi="Times New Roman" w:cs="Times New Roman"/>
        </w:rPr>
        <w:t>'re really in a hurry.</w:t>
      </w:r>
    </w:p>
    <w:p w14:paraId="604350EB">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(00:35:59): Did media technology play a particularly important role in your study abroad, and did it have a negative impact</w:t>
      </w:r>
      <w:r>
        <w:rPr>
          <w:rFonts w:ascii="Times New Roman" w:hAnsi="Times New Roman" w:cs="Times New Roman"/>
          <w:lang w:eastAsia="zh-CN"/>
        </w:rPr>
        <w:t>?</w:t>
      </w:r>
    </w:p>
    <w:p w14:paraId="0E97F728">
      <w:pPr>
        <w:jc w:val="both"/>
        <w:rPr>
          <w:rFonts w:hint="eastAsia" w:ascii="Times New Roman" w:hAnsi="Times New Roman" w:cs="Times New Roman"/>
          <w:lang w:eastAsia="zh-CN"/>
        </w:rPr>
      </w:pPr>
      <w:r>
        <w:rPr>
          <w:rFonts w:ascii="Times New Roman" w:hAnsi="Times New Roman" w:cs="Times New Roman"/>
        </w:rPr>
        <w:t xml:space="preserve">XiaoHuo(00:36:24): </w:t>
      </w:r>
      <w:r>
        <w:rPr>
          <w:rFonts w:hint="eastAsia" w:ascii="Times New Roman" w:hAnsi="Times New Roman" w:cs="Times New Roman"/>
          <w:lang w:eastAsia="zh-CN"/>
        </w:rPr>
        <w:t>Translation app. There are many professional vocab</w:t>
      </w:r>
      <w:r>
        <w:rPr>
          <w:rFonts w:ascii="Times New Roman" w:hAnsi="Times New Roman" w:cs="Times New Roman"/>
          <w:lang w:eastAsia="zh-CN"/>
        </w:rPr>
        <w:t>ul</w:t>
      </w:r>
      <w:r>
        <w:rPr>
          <w:rFonts w:hint="eastAsia" w:ascii="Times New Roman" w:hAnsi="Times New Roman" w:cs="Times New Roman"/>
          <w:lang w:eastAsia="zh-CN"/>
        </w:rPr>
        <w:t>ar</w:t>
      </w:r>
      <w:r>
        <w:rPr>
          <w:rFonts w:ascii="Times New Roman" w:hAnsi="Times New Roman" w:cs="Times New Roman"/>
          <w:lang w:eastAsia="zh-CN"/>
        </w:rPr>
        <w:t>y words that</w:t>
      </w:r>
      <w:r>
        <w:rPr>
          <w:rFonts w:hint="eastAsia" w:ascii="Times New Roman" w:hAnsi="Times New Roman" w:cs="Times New Roman"/>
          <w:lang w:eastAsia="zh-CN"/>
        </w:rPr>
        <w:t xml:space="preserve"> I can not understand. Then</w:t>
      </w:r>
      <w:r>
        <w:rPr>
          <w:rFonts w:ascii="Times New Roman" w:hAnsi="Times New Roman" w:cs="Times New Roman"/>
          <w:lang w:eastAsia="zh-CN"/>
        </w:rPr>
        <w:t>,</w:t>
      </w:r>
      <w:r>
        <w:rPr>
          <w:rFonts w:hint="eastAsia" w:ascii="Times New Roman" w:hAnsi="Times New Roman" w:cs="Times New Roman"/>
          <w:lang w:eastAsia="zh-CN"/>
        </w:rPr>
        <w:t xml:space="preserve"> I will use the translation app.</w:t>
      </w:r>
    </w:p>
    <w:p w14:paraId="31207EFA">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(00:36:52): Do you usually use Chat GPT for this language conversion?</w:t>
      </w:r>
    </w:p>
    <w:p w14:paraId="096FAE2F">
      <w:pPr>
        <w:jc w:val="both"/>
        <w:rPr>
          <w:rFonts w:ascii="Times New Roman" w:hAnsi="Times New Roman" w:cs="Times New Roman"/>
        </w:rPr>
      </w:pPr>
      <w:r>
        <w:rPr>
          <w:rFonts w:ascii="Times New Roman" w:hAnsi="Times New Roman" w:cs="Times New Roman"/>
          <w:lang w:eastAsia="zh-CN"/>
        </w:rPr>
        <w:t>XiaoHuo</w:t>
      </w:r>
      <w:r>
        <w:rPr>
          <w:rFonts w:ascii="Times New Roman" w:hAnsi="Times New Roman" w:cs="Times New Roman"/>
        </w:rPr>
        <w:t>(00:36:57): no, I use that google translate directly. But I will use Chat GPT</w:t>
      </w:r>
      <w:r>
        <w:rPr>
          <w:rFonts w:ascii="Times New Roman" w:hAnsi="Times New Roman" w:cs="Times New Roman"/>
          <w:lang w:eastAsia="zh-CN"/>
        </w:rPr>
        <w:t xml:space="preserve">'s </w:t>
      </w:r>
      <w:r>
        <w:rPr>
          <w:rFonts w:ascii="Times New Roman" w:hAnsi="Times New Roman" w:cs="Times New Roman"/>
        </w:rPr>
        <w:t>AI checking function</w:t>
      </w:r>
      <w:r>
        <w:rPr>
          <w:rFonts w:ascii="Times New Roman" w:hAnsi="Times New Roman" w:cs="Times New Roman"/>
          <w:lang w:eastAsia="zh-CN"/>
        </w:rPr>
        <w:t xml:space="preserve">, and </w:t>
      </w:r>
      <w:r>
        <w:rPr>
          <w:rFonts w:ascii="Times New Roman" w:hAnsi="Times New Roman" w:cs="Times New Roman"/>
        </w:rPr>
        <w:t xml:space="preserve">when I write my thesis, I will </w:t>
      </w:r>
      <w:r>
        <w:rPr>
          <w:rFonts w:ascii="Times New Roman" w:hAnsi="Times New Roman" w:cs="Times New Roman"/>
          <w:lang w:eastAsia="zh-CN"/>
        </w:rPr>
        <w:t xml:space="preserve">also </w:t>
      </w:r>
      <w:r>
        <w:rPr>
          <w:rFonts w:ascii="Times New Roman" w:hAnsi="Times New Roman" w:cs="Times New Roman"/>
        </w:rPr>
        <w:t xml:space="preserve">let </w:t>
      </w:r>
      <w:r>
        <w:rPr>
          <w:rFonts w:ascii="Times New Roman" w:hAnsi="Times New Roman" w:cs="Times New Roman"/>
          <w:lang w:eastAsia="zh-CN"/>
        </w:rPr>
        <w:t xml:space="preserve">it </w:t>
      </w:r>
      <w:r>
        <w:rPr>
          <w:rFonts w:ascii="Times New Roman" w:hAnsi="Times New Roman" w:cs="Times New Roman"/>
        </w:rPr>
        <w:t xml:space="preserve">give me a framework to </w:t>
      </w:r>
      <w:r>
        <w:rPr>
          <w:rFonts w:ascii="Times New Roman" w:hAnsi="Times New Roman" w:cs="Times New Roman"/>
          <w:lang w:eastAsia="zh-CN"/>
        </w:rPr>
        <w:t>assist in writing</w:t>
      </w:r>
      <w:r>
        <w:rPr>
          <w:rFonts w:ascii="Times New Roman" w:hAnsi="Times New Roman" w:cs="Times New Roman"/>
        </w:rPr>
        <w:t>.</w:t>
      </w:r>
    </w:p>
    <w:p w14:paraId="5D21B922">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(00:37:51): Thanks, so </w:t>
      </w:r>
      <w:r>
        <w:rPr>
          <w:rFonts w:hint="eastAsia" w:ascii="Times New Roman" w:hAnsi="Times New Roman" w:cs="Times New Roman"/>
          <w:lang w:eastAsia="zh-CN"/>
        </w:rPr>
        <w:t xml:space="preserve">Xiao </w:t>
      </w:r>
      <w:r>
        <w:rPr>
          <w:rFonts w:ascii="Times New Roman" w:hAnsi="Times New Roman" w:cs="Times New Roman"/>
        </w:rPr>
        <w:t>Wang, can you share a case where media technology has played a very crucial role in your learning adaptation process.</w:t>
      </w:r>
    </w:p>
    <w:p w14:paraId="36E37956">
      <w:pPr>
        <w:jc w:val="both"/>
        <w:rPr>
          <w:rFonts w:ascii="Times New Roman" w:hAnsi="Times New Roman" w:cs="Times New Roman"/>
        </w:rPr>
      </w:pPr>
      <w:r>
        <w:rPr>
          <w:rFonts w:ascii="Times New Roman" w:hAnsi="Times New Roman" w:cs="Times New Roman"/>
          <w:lang w:eastAsia="zh-CN"/>
        </w:rPr>
        <w:t xml:space="preserve">Xiao Wang </w:t>
      </w:r>
      <w:r>
        <w:rPr>
          <w:rFonts w:ascii="Times New Roman" w:hAnsi="Times New Roman" w:cs="Times New Roman"/>
        </w:rPr>
        <w:t>(00:38:</w:t>
      </w:r>
      <w:r>
        <w:rPr>
          <w:rFonts w:ascii="Times New Roman" w:hAnsi="Times New Roman" w:cs="Times New Roman"/>
          <w:lang w:eastAsia="zh-CN"/>
        </w:rPr>
        <w:t>09</w:t>
      </w:r>
      <w:r>
        <w:rPr>
          <w:rFonts w:ascii="Times New Roman" w:hAnsi="Times New Roman" w:cs="Times New Roman"/>
        </w:rPr>
        <w:t xml:space="preserve">): The </w:t>
      </w:r>
      <w:r>
        <w:rPr>
          <w:rFonts w:ascii="Times New Roman" w:hAnsi="Times New Roman" w:cs="Times New Roman"/>
          <w:lang w:eastAsia="zh-CN"/>
        </w:rPr>
        <w:t xml:space="preserve">good side is that </w:t>
      </w:r>
      <w:r>
        <w:rPr>
          <w:rFonts w:ascii="Times New Roman" w:hAnsi="Times New Roman" w:cs="Times New Roman"/>
        </w:rPr>
        <w:t xml:space="preserve">sometimes when writing essays </w:t>
      </w:r>
      <w:r>
        <w:rPr>
          <w:rFonts w:ascii="Times New Roman" w:hAnsi="Times New Roman" w:cs="Times New Roman"/>
          <w:lang w:eastAsia="zh-CN"/>
        </w:rPr>
        <w:t xml:space="preserve">and </w:t>
      </w:r>
      <w:r>
        <w:rPr>
          <w:rFonts w:ascii="Times New Roman" w:hAnsi="Times New Roman" w:cs="Times New Roman"/>
        </w:rPr>
        <w:t xml:space="preserve">documents, </w:t>
      </w:r>
      <w:r>
        <w:rPr>
          <w:rFonts w:hint="eastAsia" w:ascii="Times New Roman" w:hAnsi="Times New Roman" w:cs="Times New Roman"/>
          <w:lang w:eastAsia="zh-CN"/>
        </w:rPr>
        <w:t>Little Red Book</w:t>
      </w:r>
      <w:r>
        <w:rPr>
          <w:rFonts w:ascii="Times New Roman" w:hAnsi="Times New Roman" w:cs="Times New Roman"/>
        </w:rPr>
        <w:t xml:space="preserve"> provides some particularly good templates, and there's a lot of knowledge to use. </w:t>
      </w:r>
      <w:r>
        <w:rPr>
          <w:rFonts w:ascii="Times New Roman" w:hAnsi="Times New Roman" w:cs="Times New Roman"/>
          <w:lang w:eastAsia="zh-CN"/>
        </w:rPr>
        <w:t xml:space="preserve">The bad side </w:t>
      </w:r>
      <w:r>
        <w:rPr>
          <w:rFonts w:ascii="Times New Roman" w:hAnsi="Times New Roman" w:cs="Times New Roman"/>
        </w:rPr>
        <w:t xml:space="preserve">might be that </w:t>
      </w:r>
      <w:r>
        <w:rPr>
          <w:rFonts w:ascii="Times New Roman" w:hAnsi="Times New Roman" w:cs="Times New Roman"/>
          <w:lang w:eastAsia="zh-CN"/>
        </w:rPr>
        <w:t xml:space="preserve">spending </w:t>
      </w:r>
      <w:r>
        <w:rPr>
          <w:rFonts w:ascii="Times New Roman" w:hAnsi="Times New Roman" w:cs="Times New Roman"/>
        </w:rPr>
        <w:t xml:space="preserve">too much time on social media </w:t>
      </w:r>
      <w:r>
        <w:rPr>
          <w:rFonts w:ascii="Times New Roman" w:hAnsi="Times New Roman" w:cs="Times New Roman"/>
          <w:lang w:eastAsia="zh-CN"/>
        </w:rPr>
        <w:t xml:space="preserve">everyday </w:t>
      </w:r>
      <w:r>
        <w:rPr>
          <w:rFonts w:ascii="Times New Roman" w:hAnsi="Times New Roman" w:cs="Times New Roman"/>
        </w:rPr>
        <w:t>delays learning.</w:t>
      </w:r>
    </w:p>
    <w:p w14:paraId="688F175F">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(00:39:00): How much time do you typically spend on social media daily?</w:t>
      </w:r>
    </w:p>
    <w:p w14:paraId="402CD54F">
      <w:pPr>
        <w:jc w:val="both"/>
        <w:rPr>
          <w:rFonts w:ascii="Times New Roman" w:hAnsi="Times New Roman" w:cs="Times New Roman"/>
        </w:rPr>
      </w:pPr>
      <w:r>
        <w:rPr>
          <w:rFonts w:ascii="Times New Roman" w:hAnsi="Times New Roman" w:cs="Times New Roman"/>
          <w:lang w:eastAsia="zh-CN"/>
        </w:rPr>
        <w:t xml:space="preserve">Xiao Wang </w:t>
      </w:r>
      <w:r>
        <w:rPr>
          <w:rFonts w:ascii="Times New Roman" w:hAnsi="Times New Roman" w:cs="Times New Roman"/>
        </w:rPr>
        <w:t>(00:39:05): Hang in there for two hours.</w:t>
      </w:r>
    </w:p>
    <w:p w14:paraId="6B49CE62">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(00:39:17):</w:t>
      </w:r>
      <w:r>
        <w:rPr>
          <w:rFonts w:hint="eastAsia" w:ascii="Times New Roman" w:hAnsi="Times New Roman" w:cs="Times New Roman"/>
          <w:lang w:eastAsia="zh-CN"/>
        </w:rPr>
        <w:t xml:space="preserve"> Y</w:t>
      </w:r>
      <w:r>
        <w:rPr>
          <w:rFonts w:ascii="Times New Roman" w:hAnsi="Times New Roman" w:cs="Times New Roman"/>
        </w:rPr>
        <w:t xml:space="preserve">ou're still very much in control. My students spend four to six hours </w:t>
      </w:r>
      <w:r>
        <w:rPr>
          <w:rFonts w:ascii="Times New Roman" w:hAnsi="Times New Roman" w:cs="Times New Roman"/>
          <w:lang w:eastAsia="zh-CN"/>
        </w:rPr>
        <w:t xml:space="preserve">daily on </w:t>
      </w:r>
      <w:r>
        <w:rPr>
          <w:rFonts w:ascii="Times New Roman" w:hAnsi="Times New Roman" w:cs="Times New Roman"/>
        </w:rPr>
        <w:t>social media.</w:t>
      </w:r>
    </w:p>
    <w:p w14:paraId="4AAF5696">
      <w:pPr>
        <w:jc w:val="both"/>
        <w:rPr>
          <w:rFonts w:ascii="Times New Roman" w:hAnsi="Times New Roman" w:cs="Times New Roman"/>
        </w:rPr>
      </w:pPr>
      <w:r>
        <w:rPr>
          <w:rFonts w:ascii="Times New Roman" w:hAnsi="Times New Roman" w:cs="Times New Roman"/>
          <w:lang w:eastAsia="zh-CN"/>
        </w:rPr>
        <w:t xml:space="preserve">Xiao Wang </w:t>
      </w:r>
      <w:r>
        <w:rPr>
          <w:rFonts w:ascii="Times New Roman" w:hAnsi="Times New Roman" w:cs="Times New Roman"/>
        </w:rPr>
        <w:t xml:space="preserve">(00:39:36): Because I spend most of my time in the </w:t>
      </w:r>
      <w:r>
        <w:rPr>
          <w:rFonts w:ascii="Times New Roman" w:hAnsi="Times New Roman" w:cs="Times New Roman"/>
          <w:lang w:eastAsia="zh-CN"/>
        </w:rPr>
        <w:t xml:space="preserve">UKM </w:t>
      </w:r>
      <w:r>
        <w:rPr>
          <w:rFonts w:ascii="Times New Roman" w:hAnsi="Times New Roman" w:cs="Times New Roman"/>
        </w:rPr>
        <w:t>24-hour library.</w:t>
      </w:r>
    </w:p>
    <w:p w14:paraId="481A0767">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(00:39:44): Are you planning on furthering your education?</w:t>
      </w:r>
    </w:p>
    <w:p w14:paraId="43266E8E">
      <w:pPr>
        <w:jc w:val="both"/>
        <w:rPr>
          <w:rFonts w:ascii="Times New Roman" w:hAnsi="Times New Roman" w:cs="Times New Roman"/>
        </w:rPr>
      </w:pPr>
      <w:r>
        <w:rPr>
          <w:rFonts w:ascii="Times New Roman" w:hAnsi="Times New Roman" w:cs="Times New Roman"/>
          <w:lang w:eastAsia="zh-CN"/>
        </w:rPr>
        <w:t xml:space="preserve">Xiao Wang </w:t>
      </w:r>
      <w:r>
        <w:rPr>
          <w:rFonts w:ascii="Times New Roman" w:hAnsi="Times New Roman" w:cs="Times New Roman"/>
        </w:rPr>
        <w:t>(00:39:44): Yes.</w:t>
      </w:r>
    </w:p>
    <w:p w14:paraId="2D7278B5">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(00:39:48): Preparing for a university in Malaysia, or are you talking about applying to universitys in other countries?</w:t>
      </w:r>
    </w:p>
    <w:p w14:paraId="25CAC927">
      <w:pPr>
        <w:jc w:val="both"/>
        <w:rPr>
          <w:rFonts w:ascii="Times New Roman" w:hAnsi="Times New Roman" w:cs="Times New Roman"/>
          <w:lang w:eastAsia="zh-CN"/>
        </w:rPr>
      </w:pPr>
      <w:r>
        <w:rPr>
          <w:rFonts w:ascii="Times New Roman" w:hAnsi="Times New Roman" w:cs="Times New Roman"/>
          <w:lang w:eastAsia="zh-CN"/>
        </w:rPr>
        <w:t xml:space="preserve">Xiao Wang </w:t>
      </w:r>
      <w:r>
        <w:rPr>
          <w:rFonts w:ascii="Times New Roman" w:hAnsi="Times New Roman" w:cs="Times New Roman"/>
        </w:rPr>
        <w:t>(00:39:52): Applying for other countries</w:t>
      </w:r>
      <w:r>
        <w:rPr>
          <w:rFonts w:ascii="Times New Roman" w:hAnsi="Times New Roman" w:cs="Times New Roman"/>
          <w:lang w:eastAsia="zh-CN"/>
        </w:rPr>
        <w:t>.</w:t>
      </w:r>
    </w:p>
    <w:p w14:paraId="0620493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(00:39:55): Well, good luck! </w:t>
      </w:r>
      <w:r>
        <w:rPr>
          <w:rFonts w:ascii="Times New Roman" w:hAnsi="Times New Roman" w:cs="Times New Roman"/>
          <w:lang w:eastAsia="zh-CN"/>
        </w:rPr>
        <w:t>Sun</w:t>
      </w:r>
      <w:r>
        <w:rPr>
          <w:rFonts w:ascii="Times New Roman" w:hAnsi="Times New Roman" w:cs="Times New Roman"/>
        </w:rPr>
        <w:t>, what do you think are some of the very important ways in which media technologies have helped you in your studies, and are there any instances in which the use of these media technologies has affected your progress in your studies?</w:t>
      </w:r>
    </w:p>
    <w:p w14:paraId="25727893">
      <w:pPr>
        <w:jc w:val="both"/>
        <w:rPr>
          <w:rFonts w:ascii="Times New Roman" w:hAnsi="Times New Roman" w:cs="Times New Roman"/>
        </w:rPr>
      </w:pPr>
      <w:r>
        <w:rPr>
          <w:rFonts w:ascii="Times New Roman" w:hAnsi="Times New Roman" w:cs="Times New Roman"/>
        </w:rPr>
        <w:t xml:space="preserve">Sun(00:40:17): I want to share </w:t>
      </w:r>
      <w:r>
        <w:rPr>
          <w:rFonts w:hint="eastAsia" w:ascii="Times New Roman" w:hAnsi="Times New Roman" w:cs="Times New Roman"/>
          <w:lang w:eastAsia="zh-CN"/>
        </w:rPr>
        <w:t>Little Red Book</w:t>
      </w:r>
      <w:r>
        <w:rPr>
          <w:rFonts w:ascii="Times New Roman" w:hAnsi="Times New Roman" w:cs="Times New Roman"/>
        </w:rPr>
        <w:t xml:space="preserve">. I feel that international </w:t>
      </w:r>
      <w:r>
        <w:rPr>
          <w:rFonts w:ascii="Times New Roman" w:hAnsi="Times New Roman" w:cs="Times New Roman"/>
          <w:lang w:eastAsia="zh-CN"/>
        </w:rPr>
        <w:t>students over</w:t>
      </w:r>
      <w:r>
        <w:rPr>
          <w:rFonts w:ascii="Times New Roman" w:hAnsi="Times New Roman" w:cs="Times New Roman"/>
        </w:rPr>
        <w:t xml:space="preserve"> here don't use </w:t>
      </w:r>
      <w:r>
        <w:rPr>
          <w:rFonts w:hint="eastAsia" w:ascii="Times New Roman" w:hAnsi="Times New Roman" w:cs="Times New Roman"/>
          <w:lang w:eastAsia="zh-CN"/>
        </w:rPr>
        <w:t>Little Red Book</w:t>
      </w:r>
      <w:r>
        <w:rPr>
          <w:rFonts w:ascii="Times New Roman" w:hAnsi="Times New Roman" w:cs="Times New Roman"/>
        </w:rPr>
        <w:t xml:space="preserve">. </w:t>
      </w:r>
      <w:r>
        <w:rPr>
          <w:rFonts w:hint="eastAsia" w:ascii="Times New Roman" w:hAnsi="Times New Roman" w:cs="Times New Roman"/>
          <w:lang w:eastAsia="zh-CN"/>
        </w:rPr>
        <w:t>Little Red Book</w:t>
      </w:r>
      <w:r>
        <w:rPr>
          <w:rFonts w:ascii="Times New Roman" w:hAnsi="Times New Roman" w:cs="Times New Roman"/>
        </w:rPr>
        <w:t xml:space="preserve"> can not only give me guidance on life and entertainment</w:t>
      </w:r>
      <w:r>
        <w:rPr>
          <w:rFonts w:ascii="Times New Roman" w:hAnsi="Times New Roman" w:cs="Times New Roman"/>
          <w:lang w:eastAsia="zh-CN"/>
        </w:rPr>
        <w:t xml:space="preserve"> but also help me a lot </w:t>
      </w:r>
      <w:r>
        <w:rPr>
          <w:rFonts w:ascii="Times New Roman" w:hAnsi="Times New Roman" w:cs="Times New Roman"/>
        </w:rPr>
        <w:t>with some thesis framework</w:t>
      </w:r>
      <w:r>
        <w:rPr>
          <w:rFonts w:ascii="Times New Roman" w:hAnsi="Times New Roman" w:cs="Times New Roman"/>
          <w:lang w:eastAsia="zh-CN"/>
        </w:rPr>
        <w:t xml:space="preserve">, literature reading and study aid software. For example, there is a very detailed tutorial on how to install, download and use the Zotero plugin on the </w:t>
      </w:r>
      <w:r>
        <w:rPr>
          <w:rFonts w:hint="eastAsia" w:ascii="Times New Roman" w:hAnsi="Times New Roman" w:cs="Times New Roman"/>
          <w:lang w:eastAsia="zh-CN"/>
        </w:rPr>
        <w:t>Little Red Book</w:t>
      </w:r>
      <w:r>
        <w:rPr>
          <w:rFonts w:ascii="Times New Roman" w:hAnsi="Times New Roman" w:cs="Times New Roman"/>
          <w:lang w:eastAsia="zh-CN"/>
        </w:rPr>
        <w:t xml:space="preserve">. It's </w:t>
      </w:r>
      <w:r>
        <w:rPr>
          <w:rFonts w:ascii="Times New Roman" w:hAnsi="Times New Roman" w:cs="Times New Roman"/>
        </w:rPr>
        <w:t xml:space="preserve">very detailed and </w:t>
      </w:r>
      <w:r>
        <w:rPr>
          <w:rFonts w:ascii="Times New Roman" w:hAnsi="Times New Roman" w:cs="Times New Roman"/>
          <w:lang w:eastAsia="zh-CN"/>
        </w:rPr>
        <w:t>well</w:t>
      </w:r>
      <w:r>
        <w:rPr>
          <w:rFonts w:ascii="Times New Roman" w:hAnsi="Times New Roman" w:cs="Times New Roman"/>
        </w:rPr>
        <w:t xml:space="preserve">-explained, and </w:t>
      </w:r>
      <w:r>
        <w:rPr>
          <w:rFonts w:ascii="Times New Roman" w:hAnsi="Times New Roman" w:cs="Times New Roman"/>
          <w:lang w:eastAsia="zh-CN"/>
        </w:rPr>
        <w:t xml:space="preserve">it's </w:t>
      </w:r>
      <w:r>
        <w:rPr>
          <w:rFonts w:ascii="Times New Roman" w:hAnsi="Times New Roman" w:cs="Times New Roman"/>
        </w:rPr>
        <w:t>one of the main media software I use over here</w:t>
      </w:r>
      <w:r>
        <w:rPr>
          <w:rFonts w:ascii="Times New Roman" w:hAnsi="Times New Roman" w:cs="Times New Roman"/>
          <w:lang w:eastAsia="zh-CN"/>
        </w:rPr>
        <w:t xml:space="preserve">. </w:t>
      </w:r>
      <w:r>
        <w:rPr>
          <w:rFonts w:ascii="Times New Roman" w:hAnsi="Times New Roman" w:cs="Times New Roman"/>
        </w:rPr>
        <w:t xml:space="preserve">But there are so many uploads on Redbook and so many shares on the same issue that I need to spend a lot of time checking out so many contents and then picking </w:t>
      </w:r>
      <w:r>
        <w:rPr>
          <w:rFonts w:ascii="Times New Roman" w:hAnsi="Times New Roman" w:cs="Times New Roman"/>
          <w:lang w:eastAsia="zh-CN"/>
        </w:rPr>
        <w:t xml:space="preserve">the </w:t>
      </w:r>
      <w:r>
        <w:rPr>
          <w:rFonts w:ascii="Times New Roman" w:hAnsi="Times New Roman" w:cs="Times New Roman"/>
        </w:rPr>
        <w:t xml:space="preserve">one that </w:t>
      </w:r>
      <w:r>
        <w:rPr>
          <w:rFonts w:ascii="Times New Roman" w:hAnsi="Times New Roman" w:cs="Times New Roman"/>
          <w:lang w:eastAsia="zh-CN"/>
        </w:rPr>
        <w:t xml:space="preserve">suits </w:t>
      </w:r>
      <w:r>
        <w:rPr>
          <w:rFonts w:ascii="Times New Roman" w:hAnsi="Times New Roman" w:cs="Times New Roman"/>
        </w:rPr>
        <w:t xml:space="preserve">me the most. </w:t>
      </w:r>
      <w:r>
        <w:rPr>
          <w:rFonts w:ascii="Times New Roman" w:hAnsi="Times New Roman" w:cs="Times New Roman"/>
          <w:lang w:eastAsia="zh-CN"/>
        </w:rPr>
        <w:t xml:space="preserve">It </w:t>
      </w:r>
      <w:r>
        <w:rPr>
          <w:rFonts w:ascii="Times New Roman" w:hAnsi="Times New Roman" w:cs="Times New Roman"/>
        </w:rPr>
        <w:t>actually takes a lot of time to pick and choose, and picking is a hassle for me.</w:t>
      </w:r>
    </w:p>
    <w:p w14:paraId="0413ED87">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(00:41:47): It is time-consuming! Students like you</w:t>
      </w:r>
      <w:r>
        <w:rPr>
          <w:rFonts w:ascii="Times New Roman" w:hAnsi="Times New Roman" w:cs="Times New Roman"/>
          <w:lang w:eastAsia="zh-CN"/>
        </w:rPr>
        <w:t xml:space="preserve">, </w:t>
      </w:r>
      <w:r>
        <w:rPr>
          <w:rFonts w:ascii="Times New Roman" w:hAnsi="Times New Roman" w:cs="Times New Roman"/>
        </w:rPr>
        <w:t xml:space="preserve">Huo, and Wang have all talked about using media technologies like </w:t>
      </w:r>
      <w:r>
        <w:rPr>
          <w:rFonts w:hint="eastAsia" w:ascii="Times New Roman" w:hAnsi="Times New Roman" w:cs="Times New Roman"/>
          <w:lang w:eastAsia="zh-CN"/>
        </w:rPr>
        <w:t>Little Red Book</w:t>
      </w:r>
      <w:r>
        <w:rPr>
          <w:rFonts w:ascii="Times New Roman" w:hAnsi="Times New Roman" w:cs="Times New Roman"/>
        </w:rPr>
        <w:t xml:space="preserve"> to help themselves learn, and I sense that we're all using self-study as a way to expand and improve our knowledge. If you guys have any questions, would you prefer to go directly to a tutor or directly through social media to solve them on your own first</w:t>
      </w:r>
      <w:r>
        <w:rPr>
          <w:rFonts w:ascii="Times New Roman" w:hAnsi="Times New Roman" w:cs="Times New Roman"/>
          <w:lang w:eastAsia="zh-CN"/>
        </w:rPr>
        <w:t>?</w:t>
      </w:r>
    </w:p>
    <w:p w14:paraId="2B61D6B4">
      <w:pPr>
        <w:jc w:val="both"/>
        <w:rPr>
          <w:rFonts w:ascii="Times New Roman" w:hAnsi="Times New Roman" w:cs="Times New Roman"/>
        </w:rPr>
      </w:pPr>
      <w:r>
        <w:rPr>
          <w:rFonts w:ascii="Times New Roman" w:hAnsi="Times New Roman" w:cs="Times New Roman"/>
        </w:rPr>
        <w:t xml:space="preserve">Sun(00:42:16): You must solve it yourself. What the tutor helps you to solve is only a direction </w:t>
      </w:r>
      <w:r>
        <w:rPr>
          <w:rFonts w:ascii="Times New Roman" w:hAnsi="Times New Roman" w:cs="Times New Roman"/>
          <w:lang w:eastAsia="zh-CN"/>
        </w:rPr>
        <w:t xml:space="preserve">and a </w:t>
      </w:r>
      <w:r>
        <w:rPr>
          <w:rFonts w:ascii="Times New Roman" w:hAnsi="Times New Roman" w:cs="Times New Roman"/>
        </w:rPr>
        <w:t>big framework, how to use the specific software</w:t>
      </w:r>
      <w:r>
        <w:rPr>
          <w:rFonts w:ascii="Times New Roman" w:hAnsi="Times New Roman" w:cs="Times New Roman"/>
          <w:lang w:eastAsia="zh-CN"/>
        </w:rPr>
        <w:t xml:space="preserve">, </w:t>
      </w:r>
      <w:r>
        <w:rPr>
          <w:rFonts w:ascii="Times New Roman" w:hAnsi="Times New Roman" w:cs="Times New Roman"/>
        </w:rPr>
        <w:t>how to write the content, all these need to be learnt by yourself by checking the software or literature.</w:t>
      </w:r>
    </w:p>
    <w:p w14:paraId="18E839AC">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(00:42:47): OK, thanks! I want to ask Sun what kind of help-mediated technology has produced for you and if there are any negative cases.</w:t>
      </w:r>
    </w:p>
    <w:p w14:paraId="3D74D240">
      <w:pPr>
        <w:jc w:val="both"/>
        <w:rPr>
          <w:rFonts w:ascii="Times New Roman" w:hAnsi="Times New Roman" w:cs="Times New Roman"/>
        </w:rPr>
      </w:pPr>
      <w:r>
        <w:rPr>
          <w:rFonts w:ascii="Times New Roman" w:hAnsi="Times New Roman" w:cs="Times New Roman"/>
          <w:lang w:eastAsia="zh-CN"/>
        </w:rPr>
        <w:t xml:space="preserve">Xiaosun </w:t>
      </w:r>
      <w:r>
        <w:rPr>
          <w:rFonts w:ascii="Times New Roman" w:hAnsi="Times New Roman" w:cs="Times New Roman"/>
        </w:rPr>
        <w:t>(00:43:01): Actually, I'm just the opposite of them. If I encounter academic problems, my first reaction is to seek some help, such as asking classmates</w:t>
      </w:r>
      <w:r>
        <w:rPr>
          <w:rFonts w:ascii="Times New Roman" w:hAnsi="Times New Roman" w:cs="Times New Roman"/>
          <w:lang w:eastAsia="zh-CN"/>
        </w:rPr>
        <w:t xml:space="preserve">, </w:t>
      </w:r>
      <w:r>
        <w:rPr>
          <w:rFonts w:ascii="Times New Roman" w:hAnsi="Times New Roman" w:cs="Times New Roman"/>
        </w:rPr>
        <w:t xml:space="preserve">sending emails to ask the teacher, or going to </w:t>
      </w:r>
      <w:r>
        <w:rPr>
          <w:rFonts w:ascii="Times New Roman" w:hAnsi="Times New Roman" w:cs="Times New Roman"/>
          <w:lang w:eastAsia="zh-CN"/>
        </w:rPr>
        <w:t xml:space="preserve">the teacher face-to-face </w:t>
      </w:r>
      <w:r>
        <w:rPr>
          <w:rFonts w:ascii="Times New Roman" w:hAnsi="Times New Roman" w:cs="Times New Roman"/>
        </w:rPr>
        <w:t xml:space="preserve">in the class </w:t>
      </w:r>
      <w:r>
        <w:rPr>
          <w:rFonts w:ascii="Times New Roman" w:hAnsi="Times New Roman" w:cs="Times New Roman"/>
          <w:lang w:eastAsia="zh-CN"/>
        </w:rPr>
        <w:t xml:space="preserve">to </w:t>
      </w:r>
      <w:r>
        <w:rPr>
          <w:rFonts w:ascii="Times New Roman" w:hAnsi="Times New Roman" w:cs="Times New Roman"/>
        </w:rPr>
        <w:t xml:space="preserve">ask questions directly. </w:t>
      </w:r>
      <w:r>
        <w:rPr>
          <w:rFonts w:ascii="Times New Roman" w:hAnsi="Times New Roman" w:cs="Times New Roman"/>
          <w:lang w:eastAsia="zh-CN"/>
        </w:rPr>
        <w:t xml:space="preserve">I usually use Chat GPT a </w:t>
      </w:r>
      <w:r>
        <w:rPr>
          <w:rFonts w:ascii="Times New Roman" w:hAnsi="Times New Roman" w:cs="Times New Roman"/>
        </w:rPr>
        <w:t>little bit more</w:t>
      </w:r>
      <w:r>
        <w:rPr>
          <w:rFonts w:ascii="Times New Roman" w:hAnsi="Times New Roman" w:cs="Times New Roman"/>
          <w:lang w:eastAsia="zh-CN"/>
        </w:rPr>
        <w:t>. W</w:t>
      </w:r>
      <w:r>
        <w:rPr>
          <w:rFonts w:ascii="Times New Roman" w:hAnsi="Times New Roman" w:cs="Times New Roman"/>
        </w:rPr>
        <w:t>e have a lot of homework</w:t>
      </w:r>
      <w:r>
        <w:rPr>
          <w:rFonts w:ascii="Times New Roman" w:hAnsi="Times New Roman" w:cs="Times New Roman"/>
          <w:lang w:eastAsia="zh-CN"/>
        </w:rPr>
        <w:t xml:space="preserve">. The teacher </w:t>
      </w:r>
      <w:r>
        <w:rPr>
          <w:rFonts w:ascii="Times New Roman" w:hAnsi="Times New Roman" w:cs="Times New Roman"/>
        </w:rPr>
        <w:t xml:space="preserve">did not give clear points in class. At this time, I am directly </w:t>
      </w:r>
      <w:r>
        <w:rPr>
          <w:rFonts w:ascii="Times New Roman" w:hAnsi="Times New Roman" w:cs="Times New Roman"/>
          <w:lang w:eastAsia="zh-CN"/>
        </w:rPr>
        <w:t xml:space="preserve">using the Chat </w:t>
      </w:r>
      <w:r>
        <w:rPr>
          <w:rFonts w:ascii="Times New Roman" w:hAnsi="Times New Roman" w:cs="Times New Roman"/>
        </w:rPr>
        <w:t xml:space="preserve">GPT 4.0 version of the </w:t>
      </w:r>
      <w:r>
        <w:rPr>
          <w:rFonts w:ascii="Times New Roman" w:hAnsi="Times New Roman" w:cs="Times New Roman"/>
          <w:lang w:eastAsia="zh-CN"/>
        </w:rPr>
        <w:t>search</w:t>
      </w:r>
      <w:r>
        <w:rPr>
          <w:rFonts w:ascii="Times New Roman" w:hAnsi="Times New Roman" w:cs="Times New Roman"/>
        </w:rPr>
        <w:t>. I</w:t>
      </w:r>
      <w:r>
        <w:rPr>
          <w:rFonts w:ascii="Times New Roman" w:hAnsi="Times New Roman" w:cs="Times New Roman"/>
          <w:lang w:eastAsia="zh-CN"/>
        </w:rPr>
        <w:t xml:space="preserve">t </w:t>
      </w:r>
      <w:r>
        <w:rPr>
          <w:rFonts w:ascii="Times New Roman" w:hAnsi="Times New Roman" w:cs="Times New Roman"/>
        </w:rPr>
        <w:t>has a certain degree of help for writing assignments</w:t>
      </w:r>
      <w:r>
        <w:rPr>
          <w:rFonts w:ascii="Times New Roman" w:hAnsi="Times New Roman" w:cs="Times New Roman"/>
          <w:lang w:eastAsia="zh-CN"/>
        </w:rPr>
        <w:t xml:space="preserve">, will directly </w:t>
      </w:r>
      <w:r>
        <w:rPr>
          <w:rFonts w:ascii="Times New Roman" w:hAnsi="Times New Roman" w:cs="Times New Roman"/>
        </w:rPr>
        <w:t>give the point of view</w:t>
      </w:r>
      <w:r>
        <w:rPr>
          <w:rFonts w:ascii="Times New Roman" w:hAnsi="Times New Roman" w:cs="Times New Roman"/>
          <w:lang w:eastAsia="zh-CN"/>
        </w:rPr>
        <w:t xml:space="preserve">, and will </w:t>
      </w:r>
      <w:r>
        <w:rPr>
          <w:rFonts w:ascii="Times New Roman" w:hAnsi="Times New Roman" w:cs="Times New Roman"/>
        </w:rPr>
        <w:t xml:space="preserve">give the data, including doing some references. </w:t>
      </w:r>
      <w:r>
        <w:rPr>
          <w:rFonts w:ascii="Times New Roman" w:hAnsi="Times New Roman" w:cs="Times New Roman"/>
          <w:lang w:eastAsia="zh-CN"/>
        </w:rPr>
        <w:t xml:space="preserve">Chat GPT </w:t>
      </w:r>
      <w:r>
        <w:rPr>
          <w:rFonts w:ascii="Times New Roman" w:hAnsi="Times New Roman" w:cs="Times New Roman"/>
        </w:rPr>
        <w:t>during homework can help me save a lot of effort.</w:t>
      </w:r>
    </w:p>
    <w:p w14:paraId="597EA1DF">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(00:44:02): That's very good indeed. Have you </w:t>
      </w:r>
      <w:r>
        <w:rPr>
          <w:rFonts w:ascii="Times New Roman" w:hAnsi="Times New Roman" w:cs="Times New Roman"/>
          <w:lang w:eastAsia="zh-CN"/>
        </w:rPr>
        <w:t xml:space="preserve">encountered any </w:t>
      </w:r>
      <w:r>
        <w:rPr>
          <w:rFonts w:ascii="Times New Roman" w:hAnsi="Times New Roman" w:cs="Times New Roman"/>
        </w:rPr>
        <w:t>such cases where the framework provided by chat GPT has misled you</w:t>
      </w:r>
      <w:r>
        <w:rPr>
          <w:rFonts w:ascii="Times New Roman" w:hAnsi="Times New Roman" w:cs="Times New Roman"/>
          <w:lang w:eastAsia="zh-CN"/>
        </w:rPr>
        <w:t>?</w:t>
      </w:r>
    </w:p>
    <w:p w14:paraId="32877F73">
      <w:pPr>
        <w:jc w:val="both"/>
        <w:rPr>
          <w:rFonts w:ascii="Times New Roman" w:hAnsi="Times New Roman" w:cs="Times New Roman"/>
        </w:rPr>
      </w:pPr>
      <w:r>
        <w:rPr>
          <w:rFonts w:ascii="Times New Roman" w:hAnsi="Times New Roman" w:cs="Times New Roman"/>
          <w:lang w:eastAsia="zh-CN"/>
        </w:rPr>
        <w:t xml:space="preserve">Xiaosun </w:t>
      </w:r>
      <w:r>
        <w:rPr>
          <w:rFonts w:ascii="Times New Roman" w:hAnsi="Times New Roman" w:cs="Times New Roman"/>
        </w:rPr>
        <w:t xml:space="preserve">(00:44:11): Not yet, because </w:t>
      </w:r>
      <w:r>
        <w:rPr>
          <w:rFonts w:ascii="Times New Roman" w:hAnsi="Times New Roman" w:cs="Times New Roman"/>
          <w:lang w:eastAsia="zh-CN"/>
        </w:rPr>
        <w:t xml:space="preserve">Chat </w:t>
      </w:r>
      <w:r>
        <w:rPr>
          <w:rFonts w:ascii="Times New Roman" w:hAnsi="Times New Roman" w:cs="Times New Roman"/>
        </w:rPr>
        <w:t xml:space="preserve">GPT is as powerful as it is, it's still artificial intelligence. </w:t>
      </w:r>
      <w:r>
        <w:rPr>
          <w:rFonts w:ascii="Times New Roman" w:hAnsi="Times New Roman" w:cs="Times New Roman"/>
          <w:lang w:eastAsia="zh-CN"/>
        </w:rPr>
        <w:t xml:space="preserve">I will </w:t>
      </w:r>
      <w:r>
        <w:rPr>
          <w:rFonts w:ascii="Times New Roman" w:hAnsi="Times New Roman" w:cs="Times New Roman"/>
        </w:rPr>
        <w:t xml:space="preserve">think carefully about </w:t>
      </w:r>
      <w:r>
        <w:rPr>
          <w:rFonts w:ascii="Times New Roman" w:hAnsi="Times New Roman" w:cs="Times New Roman"/>
          <w:lang w:eastAsia="zh-CN"/>
        </w:rPr>
        <w:t xml:space="preserve">the content it generates </w:t>
      </w:r>
      <w:r>
        <w:rPr>
          <w:rFonts w:ascii="Times New Roman" w:hAnsi="Times New Roman" w:cs="Times New Roman"/>
        </w:rPr>
        <w:t xml:space="preserve">before I hand in my assignments, and </w:t>
      </w:r>
      <w:r>
        <w:rPr>
          <w:rFonts w:ascii="Times New Roman" w:hAnsi="Times New Roman" w:cs="Times New Roman"/>
          <w:lang w:eastAsia="zh-CN"/>
        </w:rPr>
        <w:t xml:space="preserve">it has </w:t>
      </w:r>
      <w:r>
        <w:rPr>
          <w:rFonts w:ascii="Times New Roman" w:hAnsi="Times New Roman" w:cs="Times New Roman"/>
        </w:rPr>
        <w:t>the benefit of convenience. B</w:t>
      </w:r>
      <w:r>
        <w:rPr>
          <w:rFonts w:ascii="Times New Roman" w:hAnsi="Times New Roman" w:cs="Times New Roman"/>
          <w:lang w:eastAsia="zh-CN"/>
        </w:rPr>
        <w:t xml:space="preserve">y using Chat </w:t>
      </w:r>
      <w:r>
        <w:rPr>
          <w:rFonts w:ascii="Times New Roman" w:hAnsi="Times New Roman" w:cs="Times New Roman"/>
        </w:rPr>
        <w:t xml:space="preserve">GPT, </w:t>
      </w:r>
      <w:r>
        <w:rPr>
          <w:rFonts w:ascii="Times New Roman" w:hAnsi="Times New Roman" w:cs="Times New Roman"/>
          <w:lang w:eastAsia="zh-CN"/>
        </w:rPr>
        <w:t xml:space="preserve">I can </w:t>
      </w:r>
      <w:r>
        <w:rPr>
          <w:rFonts w:ascii="Times New Roman" w:hAnsi="Times New Roman" w:cs="Times New Roman"/>
        </w:rPr>
        <w:t xml:space="preserve">absorb some useful information and </w:t>
      </w:r>
      <w:r>
        <w:rPr>
          <w:rFonts w:ascii="Times New Roman" w:hAnsi="Times New Roman" w:cs="Times New Roman"/>
          <w:lang w:eastAsia="zh-CN"/>
        </w:rPr>
        <w:t>use it as a tool to help me solve problems</w:t>
      </w:r>
      <w:r>
        <w:rPr>
          <w:rFonts w:ascii="Times New Roman" w:hAnsi="Times New Roman" w:cs="Times New Roman"/>
        </w:rPr>
        <w:t>. I think it's still up to the person how to use it.</w:t>
      </w:r>
    </w:p>
    <w:p w14:paraId="3B9C595D">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(00:44:57): Very good. Kevin</w:t>
      </w:r>
      <w:r>
        <w:rPr>
          <w:rFonts w:ascii="Times New Roman" w:hAnsi="Times New Roman" w:cs="Times New Roman"/>
          <w:lang w:eastAsia="zh-CN"/>
        </w:rPr>
        <w:t xml:space="preserve">, </w:t>
      </w:r>
      <w:r>
        <w:rPr>
          <w:rFonts w:ascii="Times New Roman" w:hAnsi="Times New Roman" w:cs="Times New Roman"/>
        </w:rPr>
        <w:t>what are some of the media technologies in your academic life that have had a big impact on you, both positively and negatively</w:t>
      </w:r>
      <w:r>
        <w:rPr>
          <w:rFonts w:ascii="Times New Roman" w:hAnsi="Times New Roman" w:cs="Times New Roman"/>
          <w:lang w:eastAsia="zh-CN"/>
        </w:rPr>
        <w:t>?</w:t>
      </w:r>
    </w:p>
    <w:p w14:paraId="580E640C">
      <w:pPr>
        <w:jc w:val="both"/>
        <w:rPr>
          <w:rFonts w:ascii="Times New Roman" w:hAnsi="Times New Roman" w:cs="Times New Roman"/>
        </w:rPr>
      </w:pPr>
      <w:r>
        <w:rPr>
          <w:rFonts w:ascii="Times New Roman" w:hAnsi="Times New Roman" w:cs="Times New Roman"/>
          <w:lang w:eastAsia="zh-CN"/>
        </w:rPr>
        <w:t xml:space="preserve">Kevin </w:t>
      </w:r>
      <w:r>
        <w:rPr>
          <w:rFonts w:ascii="Times New Roman" w:hAnsi="Times New Roman" w:cs="Times New Roman"/>
        </w:rPr>
        <w:t xml:space="preserve">(00:45:22): Well, I want to mention one thing that I didn't mention, which is that I use </w:t>
      </w:r>
      <w:r>
        <w:rPr>
          <w:rFonts w:hint="eastAsia" w:ascii="Times New Roman" w:hAnsi="Times New Roman"/>
          <w:color w:val="auto"/>
          <w:sz w:val="22"/>
          <w:szCs w:val="24"/>
          <w:lang w:val="zh-CN" w:eastAsia="zh-CN" w:bidi="zh-CN"/>
        </w:rPr>
        <w:t>BiliBili</w:t>
      </w:r>
      <w:r>
        <w:rPr>
          <w:rFonts w:ascii="Times New Roman" w:hAnsi="Times New Roman" w:cs="Times New Roman"/>
        </w:rPr>
        <w:t xml:space="preserve">. </w:t>
      </w:r>
      <w:r>
        <w:rPr>
          <w:rFonts w:ascii="Times New Roman" w:hAnsi="Times New Roman" w:cs="Times New Roman"/>
          <w:lang w:eastAsia="zh-CN"/>
        </w:rPr>
        <w:t>It</w:t>
      </w:r>
      <w:r>
        <w:rPr>
          <w:rFonts w:ascii="Times New Roman" w:hAnsi="Times New Roman" w:cs="Times New Roman"/>
        </w:rPr>
        <w:t xml:space="preserve">'s a video site that has a cloud classroom where I can listen to open lectures from various universities. For example, if I'm not very good at accounting at university, I can just go up and search for open lectures </w:t>
      </w:r>
      <w:r>
        <w:rPr>
          <w:rFonts w:ascii="Times New Roman" w:hAnsi="Times New Roman" w:cs="Times New Roman"/>
          <w:lang w:eastAsia="zh-CN"/>
        </w:rPr>
        <w:t xml:space="preserve">on </w:t>
      </w:r>
      <w:r>
        <w:rPr>
          <w:rFonts w:ascii="Times New Roman" w:hAnsi="Times New Roman" w:cs="Times New Roman"/>
        </w:rPr>
        <w:t xml:space="preserve">accounting at </w:t>
      </w:r>
      <w:r>
        <w:rPr>
          <w:rFonts w:ascii="Times New Roman" w:hAnsi="Times New Roman" w:cs="Times New Roman"/>
          <w:lang w:eastAsia="zh-CN"/>
        </w:rPr>
        <w:t xml:space="preserve">other </w:t>
      </w:r>
      <w:r>
        <w:rPr>
          <w:rFonts w:ascii="Times New Roman" w:hAnsi="Times New Roman" w:cs="Times New Roman"/>
        </w:rPr>
        <w:t xml:space="preserve">universities, and then I can listen to different lecturers expound on the theory, broaden my horizons, and get </w:t>
      </w:r>
      <w:r>
        <w:rPr>
          <w:rFonts w:ascii="Times New Roman" w:hAnsi="Times New Roman" w:cs="Times New Roman"/>
          <w:lang w:eastAsia="zh-CN"/>
        </w:rPr>
        <w:t>a</w:t>
      </w:r>
      <w:r>
        <w:rPr>
          <w:rFonts w:ascii="Times New Roman" w:hAnsi="Times New Roman" w:cs="Times New Roman"/>
        </w:rPr>
        <w:t xml:space="preserve"> better understanding of what's being taught in the class.</w:t>
      </w:r>
    </w:p>
    <w:p w14:paraId="764874DE">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(00:46:05): Indeed</w:t>
      </w:r>
      <w:r>
        <w:rPr>
          <w:rFonts w:ascii="Times New Roman" w:hAnsi="Times New Roman" w:cs="Times New Roman"/>
          <w:lang w:eastAsia="zh-CN"/>
        </w:rPr>
        <w:t xml:space="preserve">, </w:t>
      </w:r>
      <w:r>
        <w:rPr>
          <w:rFonts w:hint="eastAsia" w:ascii="Times New Roman" w:hAnsi="Times New Roman" w:cs="Times New Roman"/>
          <w:lang w:eastAsia="zh-CN"/>
        </w:rPr>
        <w:t>BiliBili</w:t>
      </w:r>
      <w:r>
        <w:rPr>
          <w:rFonts w:ascii="Times New Roman" w:hAnsi="Times New Roman" w:cs="Times New Roman"/>
        </w:rPr>
        <w:t xml:space="preserve"> provides a lot of detailed video tutorials to share. </w:t>
      </w:r>
      <w:r>
        <w:rPr>
          <w:rFonts w:hint="eastAsia" w:ascii="Times New Roman" w:hAnsi="Times New Roman" w:cs="Times New Roman"/>
          <w:lang w:eastAsia="zh-CN"/>
        </w:rPr>
        <w:t>Do</w:t>
      </w:r>
      <w:r>
        <w:rPr>
          <w:rFonts w:ascii="Times New Roman" w:hAnsi="Times New Roman" w:cs="Times New Roman"/>
        </w:rPr>
        <w:t xml:space="preserve"> you have </w:t>
      </w:r>
      <w:r>
        <w:rPr>
          <w:rFonts w:ascii="Times New Roman" w:hAnsi="Times New Roman" w:cs="Times New Roman"/>
          <w:lang w:eastAsia="zh-CN"/>
        </w:rPr>
        <w:t>negative cases to share</w:t>
      </w:r>
      <w:r>
        <w:rPr>
          <w:rFonts w:ascii="Times New Roman" w:hAnsi="Times New Roman" w:cs="Times New Roman"/>
        </w:rPr>
        <w:t>?</w:t>
      </w:r>
    </w:p>
    <w:p w14:paraId="78A8438D">
      <w:pPr>
        <w:jc w:val="both"/>
        <w:rPr>
          <w:rFonts w:ascii="Times New Roman" w:hAnsi="Times New Roman" w:cs="Times New Roman"/>
        </w:rPr>
      </w:pPr>
      <w:r>
        <w:rPr>
          <w:rFonts w:ascii="Times New Roman" w:hAnsi="Times New Roman" w:cs="Times New Roman"/>
          <w:lang w:eastAsia="zh-CN"/>
        </w:rPr>
        <w:t xml:space="preserve">Kevin </w:t>
      </w:r>
      <w:r>
        <w:rPr>
          <w:rFonts w:ascii="Times New Roman" w:hAnsi="Times New Roman" w:cs="Times New Roman"/>
        </w:rPr>
        <w:t xml:space="preserve">(00:46:14): If it's bad, I use </w:t>
      </w:r>
      <w:r>
        <w:rPr>
          <w:rFonts w:ascii="Times New Roman" w:hAnsi="Times New Roman" w:cs="Times New Roman"/>
          <w:lang w:eastAsia="zh-CN"/>
        </w:rPr>
        <w:t xml:space="preserve">Chat </w:t>
      </w:r>
      <w:r>
        <w:rPr>
          <w:rFonts w:ascii="Times New Roman" w:hAnsi="Times New Roman" w:cs="Times New Roman"/>
        </w:rPr>
        <w:t xml:space="preserve">GPT a lot, but I find that a lot of the stuff that's written in it doesn't really relate to what I'm asking. Maybe for me, I don't quite recognise it. That's why I don't choose to ask directly what you think should be written about this thing. I will ask </w:t>
      </w:r>
      <w:r>
        <w:rPr>
          <w:rFonts w:ascii="Times New Roman" w:hAnsi="Times New Roman" w:cs="Times New Roman"/>
          <w:lang w:eastAsia="zh-CN"/>
        </w:rPr>
        <w:t xml:space="preserve">it </w:t>
      </w:r>
      <w:r>
        <w:rPr>
          <w:rFonts w:ascii="Times New Roman" w:hAnsi="Times New Roman" w:cs="Times New Roman"/>
        </w:rPr>
        <w:t xml:space="preserve">what aspects of the material I can refer to, and then I'll go and read that material carefully </w:t>
      </w:r>
      <w:r>
        <w:rPr>
          <w:rFonts w:ascii="Times New Roman" w:hAnsi="Times New Roman" w:cs="Times New Roman"/>
          <w:lang w:eastAsia="zh-CN"/>
        </w:rPr>
        <w:t xml:space="preserve">and </w:t>
      </w:r>
      <w:r>
        <w:rPr>
          <w:rFonts w:ascii="Times New Roman" w:hAnsi="Times New Roman" w:cs="Times New Roman"/>
        </w:rPr>
        <w:t>think about it again</w:t>
      </w:r>
      <w:r>
        <w:rPr>
          <w:rFonts w:ascii="Times New Roman" w:hAnsi="Times New Roman" w:cs="Times New Roman"/>
          <w:lang w:eastAsia="zh-CN"/>
        </w:rPr>
        <w:t xml:space="preserve">. The </w:t>
      </w:r>
      <w:r>
        <w:rPr>
          <w:rFonts w:ascii="Times New Roman" w:hAnsi="Times New Roman" w:cs="Times New Roman"/>
        </w:rPr>
        <w:t xml:space="preserve">answer I get </w:t>
      </w:r>
      <w:r>
        <w:rPr>
          <w:rFonts w:ascii="Times New Roman" w:hAnsi="Times New Roman" w:cs="Times New Roman"/>
          <w:lang w:eastAsia="zh-CN"/>
        </w:rPr>
        <w:t>this way</w:t>
      </w:r>
      <w:r>
        <w:rPr>
          <w:rFonts w:ascii="Times New Roman" w:hAnsi="Times New Roman" w:cs="Times New Roman"/>
        </w:rPr>
        <w:t xml:space="preserve">, I think, will be much better than </w:t>
      </w:r>
      <w:r>
        <w:rPr>
          <w:rFonts w:ascii="Times New Roman" w:hAnsi="Times New Roman" w:cs="Times New Roman"/>
          <w:lang w:eastAsia="zh-CN"/>
        </w:rPr>
        <w:t xml:space="preserve">what Chat </w:t>
      </w:r>
      <w:r>
        <w:rPr>
          <w:rFonts w:ascii="Times New Roman" w:hAnsi="Times New Roman" w:cs="Times New Roman"/>
        </w:rPr>
        <w:t xml:space="preserve">GPT </w:t>
      </w:r>
      <w:r>
        <w:rPr>
          <w:rFonts w:ascii="Times New Roman" w:hAnsi="Times New Roman" w:cs="Times New Roman"/>
          <w:lang w:eastAsia="zh-CN"/>
        </w:rPr>
        <w:t>offers directly.</w:t>
      </w:r>
    </w:p>
    <w:p w14:paraId="58C8D8C5">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(00:46:57): </w:t>
      </w:r>
      <w:r>
        <w:rPr>
          <w:rFonts w:hint="eastAsia" w:ascii="Times New Roman" w:hAnsi="Times New Roman" w:cs="Times New Roman"/>
          <w:lang w:eastAsia="zh-CN"/>
        </w:rPr>
        <w:t>I</w:t>
      </w:r>
      <w:r>
        <w:rPr>
          <w:rFonts w:ascii="Times New Roman" w:hAnsi="Times New Roman" w:cs="Times New Roman"/>
        </w:rPr>
        <w:t xml:space="preserve">ndeed, both of you are very sensible when </w:t>
      </w:r>
      <w:r>
        <w:rPr>
          <w:rFonts w:ascii="Times New Roman" w:hAnsi="Times New Roman" w:cs="Times New Roman"/>
          <w:lang w:eastAsia="zh-CN"/>
        </w:rPr>
        <w:t xml:space="preserve">using Chat </w:t>
      </w:r>
      <w:r>
        <w:rPr>
          <w:rFonts w:ascii="Times New Roman" w:hAnsi="Times New Roman" w:cs="Times New Roman"/>
        </w:rPr>
        <w:t xml:space="preserve">GPT. </w:t>
      </w:r>
      <w:r>
        <w:rPr>
          <w:rFonts w:hint="eastAsia" w:ascii="Times New Roman" w:hAnsi="Times New Roman" w:cs="Times New Roman"/>
          <w:lang w:eastAsia="zh-CN"/>
        </w:rPr>
        <w:t>Many</w:t>
      </w:r>
      <w:r>
        <w:rPr>
          <w:rFonts w:ascii="Times New Roman" w:hAnsi="Times New Roman" w:cs="Times New Roman"/>
        </w:rPr>
        <w:t xml:space="preserve"> classmates would use chat GPT to generate assignments to hand in before.</w:t>
      </w:r>
    </w:p>
    <w:p w14:paraId="52637859">
      <w:pPr>
        <w:jc w:val="both"/>
        <w:rPr>
          <w:rFonts w:ascii="Times New Roman" w:hAnsi="Times New Roman" w:cs="Times New Roman"/>
        </w:rPr>
      </w:pPr>
      <w:r>
        <w:rPr>
          <w:rFonts w:ascii="Times New Roman" w:hAnsi="Times New Roman" w:cs="Times New Roman"/>
          <w:lang w:eastAsia="zh-CN"/>
        </w:rPr>
        <w:t>Kevin</w:t>
      </w:r>
      <w:r>
        <w:rPr>
          <w:rFonts w:ascii="Times New Roman" w:hAnsi="Times New Roman" w:cs="Times New Roman"/>
        </w:rPr>
        <w:t>(00:47:20): But this AI check rate will be very high. I don't know what other universitys will do, but Taylor</w:t>
      </w:r>
      <w:r>
        <w:rPr>
          <w:rFonts w:ascii="Times New Roman" w:hAnsi="Times New Roman" w:cs="Times New Roman"/>
          <w:lang w:eastAsia="zh-CN"/>
        </w:rPr>
        <w:t>'</w:t>
      </w:r>
      <w:r>
        <w:rPr>
          <w:rFonts w:hint="eastAsia" w:ascii="Times New Roman" w:hAnsi="Times New Roman" w:cs="Times New Roman"/>
          <w:lang w:eastAsia="zh-CN"/>
        </w:rPr>
        <w:t>s University</w:t>
      </w:r>
      <w:r>
        <w:rPr>
          <w:rFonts w:ascii="Times New Roman" w:hAnsi="Times New Roman" w:cs="Times New Roman"/>
        </w:rPr>
        <w:t xml:space="preserve"> </w:t>
      </w:r>
      <w:r>
        <w:rPr>
          <w:rFonts w:ascii="Times New Roman" w:hAnsi="Times New Roman" w:cs="Times New Roman"/>
          <w:lang w:eastAsia="zh-CN"/>
        </w:rPr>
        <w:t xml:space="preserve">is </w:t>
      </w:r>
      <w:r>
        <w:rPr>
          <w:rFonts w:ascii="Times New Roman" w:hAnsi="Times New Roman" w:cs="Times New Roman"/>
        </w:rPr>
        <w:t>rigorous. He will go back to check your AI check rate, including whether you have used a translation dictionary or not</w:t>
      </w:r>
      <w:r>
        <w:rPr>
          <w:rFonts w:ascii="Times New Roman" w:hAnsi="Times New Roman" w:cs="Times New Roman"/>
          <w:lang w:eastAsia="zh-CN"/>
        </w:rPr>
        <w:t>.</w:t>
      </w:r>
    </w:p>
    <w:p w14:paraId="2538C184">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(00:48:11): OK, thanks! I feel like you have a lot of social media apps, like </w:t>
      </w:r>
      <w:r>
        <w:rPr>
          <w:rFonts w:hint="eastAsia" w:ascii="Times New Roman" w:hAnsi="Times New Roman" w:cs="Times New Roman"/>
          <w:lang w:eastAsia="zh-CN"/>
        </w:rPr>
        <w:t>Little Red Book</w:t>
      </w:r>
      <w:r>
        <w:rPr>
          <w:rFonts w:ascii="Times New Roman" w:hAnsi="Times New Roman" w:cs="Times New Roman"/>
          <w:lang w:eastAsia="zh-CN"/>
        </w:rPr>
        <w:t xml:space="preserve">, </w:t>
      </w:r>
      <w:r>
        <w:rPr>
          <w:rFonts w:ascii="Times New Roman" w:hAnsi="Times New Roman" w:cs="Times New Roman"/>
        </w:rPr>
        <w:t>B website, learning websites</w:t>
      </w:r>
      <w:r>
        <w:rPr>
          <w:rFonts w:ascii="Times New Roman" w:hAnsi="Times New Roman" w:cs="Times New Roman"/>
          <w:lang w:eastAsia="zh-CN"/>
        </w:rPr>
        <w:t>, etc</w:t>
      </w:r>
      <w:r>
        <w:rPr>
          <w:rFonts w:ascii="Times New Roman" w:hAnsi="Times New Roman" w:cs="Times New Roman"/>
        </w:rPr>
        <w:t xml:space="preserve">., that have helped you a lot in your studies. Let's move on to the third part of the questionnaire, which is whether you have encountered any major difficulties or challenges in your studies in Malaysia and how you have dealt with them, such as cross-cultural communication with teachers or presentations. Let's ask </w:t>
      </w:r>
      <w:r>
        <w:rPr>
          <w:rFonts w:ascii="Times New Roman" w:hAnsi="Times New Roman" w:cs="Times New Roman"/>
          <w:lang w:eastAsia="zh-CN"/>
        </w:rPr>
        <w:t xml:space="preserve">Sun </w:t>
      </w:r>
      <w:r>
        <w:rPr>
          <w:rFonts w:ascii="Times New Roman" w:hAnsi="Times New Roman" w:cs="Times New Roman"/>
        </w:rPr>
        <w:t>to start with.</w:t>
      </w:r>
    </w:p>
    <w:p w14:paraId="71017728">
      <w:pPr>
        <w:jc w:val="both"/>
        <w:rPr>
          <w:rFonts w:ascii="Times New Roman" w:hAnsi="Times New Roman" w:cs="Times New Roman"/>
        </w:rPr>
      </w:pPr>
      <w:r>
        <w:rPr>
          <w:rFonts w:ascii="Times New Roman" w:hAnsi="Times New Roman" w:cs="Times New Roman"/>
        </w:rPr>
        <w:t xml:space="preserve">Sun(00:49:00): OK, what impressed me is that when I was communicating with the teachers or with the students on a daily basis, it might be because of the different cultural backgrounds </w:t>
      </w:r>
      <w:r>
        <w:rPr>
          <w:rFonts w:ascii="Times New Roman" w:hAnsi="Times New Roman" w:cs="Times New Roman"/>
          <w:lang w:eastAsia="zh-CN"/>
        </w:rPr>
        <w:t xml:space="preserve">that </w:t>
      </w:r>
      <w:r>
        <w:rPr>
          <w:rFonts w:ascii="Times New Roman" w:hAnsi="Times New Roman" w:cs="Times New Roman"/>
        </w:rPr>
        <w:t xml:space="preserve">we </w:t>
      </w:r>
      <w:r>
        <w:rPr>
          <w:rFonts w:ascii="Times New Roman" w:hAnsi="Times New Roman" w:cs="Times New Roman"/>
          <w:lang w:eastAsia="zh-CN"/>
        </w:rPr>
        <w:t xml:space="preserve">have different </w:t>
      </w:r>
      <w:r>
        <w:rPr>
          <w:rFonts w:ascii="Times New Roman" w:hAnsi="Times New Roman" w:cs="Times New Roman"/>
        </w:rPr>
        <w:t>understandings of the same things</w:t>
      </w:r>
      <w:r>
        <w:rPr>
          <w:rFonts w:ascii="Times New Roman" w:hAnsi="Times New Roman" w:cs="Times New Roman"/>
          <w:lang w:eastAsia="zh-CN"/>
        </w:rPr>
        <w:t xml:space="preserve">. </w:t>
      </w:r>
      <w:r>
        <w:rPr>
          <w:rFonts w:ascii="Times New Roman" w:hAnsi="Times New Roman" w:cs="Times New Roman"/>
        </w:rPr>
        <w:t>Some time ago, there was a fasting period in Malaysia, about a month, so the course was online, and you might not be able to find anyone to do any work when you go to university</w:t>
      </w:r>
      <w:r>
        <w:rPr>
          <w:rFonts w:ascii="Times New Roman" w:hAnsi="Times New Roman" w:cs="Times New Roman"/>
          <w:lang w:eastAsia="zh-CN"/>
        </w:rPr>
        <w:t xml:space="preserve">. Also, </w:t>
      </w:r>
      <w:r>
        <w:rPr>
          <w:rFonts w:ascii="Times New Roman" w:hAnsi="Times New Roman" w:cs="Times New Roman"/>
        </w:rPr>
        <w:t xml:space="preserve">students around me </w:t>
      </w:r>
      <w:r>
        <w:rPr>
          <w:rFonts w:ascii="Times New Roman" w:hAnsi="Times New Roman" w:cs="Times New Roman"/>
          <w:lang w:eastAsia="zh-CN"/>
        </w:rPr>
        <w:t xml:space="preserve">often </w:t>
      </w:r>
      <w:r>
        <w:rPr>
          <w:rFonts w:ascii="Times New Roman" w:hAnsi="Times New Roman" w:cs="Times New Roman"/>
        </w:rPr>
        <w:t xml:space="preserve">complained to me </w:t>
      </w:r>
      <w:r>
        <w:rPr>
          <w:rFonts w:ascii="Times New Roman" w:hAnsi="Times New Roman" w:cs="Times New Roman"/>
          <w:lang w:eastAsia="zh-CN"/>
        </w:rPr>
        <w:t xml:space="preserve">that the </w:t>
      </w:r>
      <w:r>
        <w:rPr>
          <w:rFonts w:ascii="Times New Roman" w:hAnsi="Times New Roman" w:cs="Times New Roman"/>
        </w:rPr>
        <w:t>louder the speakers' prayers would be every day, and he couldn't stand it,</w:t>
      </w:r>
      <w:r>
        <w:rPr>
          <w:rFonts w:ascii="Times New Roman" w:hAnsi="Times New Roman" w:cs="Times New Roman"/>
          <w:lang w:eastAsia="zh-CN"/>
        </w:rPr>
        <w:t xml:space="preserve"> so he </w:t>
      </w:r>
      <w:r>
        <w:rPr>
          <w:rFonts w:ascii="Times New Roman" w:hAnsi="Times New Roman" w:cs="Times New Roman"/>
        </w:rPr>
        <w:t xml:space="preserve">couldn't understand some of the religious beliefs over there. I think it is because we don't know the history </w:t>
      </w:r>
      <w:r>
        <w:rPr>
          <w:rFonts w:ascii="Times New Roman" w:hAnsi="Times New Roman" w:cs="Times New Roman"/>
          <w:lang w:eastAsia="zh-CN"/>
        </w:rPr>
        <w:t xml:space="preserve">and religious customs </w:t>
      </w:r>
      <w:r>
        <w:rPr>
          <w:rFonts w:ascii="Times New Roman" w:hAnsi="Times New Roman" w:cs="Times New Roman"/>
        </w:rPr>
        <w:t>of Malaysia, and we don't have a deep enough understanding of them, so we have a kind of prejudice. Another point is that when I communicate with the teachers, there are many students around me who are not particularly good at speaking the language. They may be confused because of the language problem. T</w:t>
      </w:r>
      <w:r>
        <w:rPr>
          <w:rFonts w:ascii="Times New Roman" w:hAnsi="Times New Roman" w:cs="Times New Roman"/>
          <w:lang w:eastAsia="zh-CN"/>
        </w:rPr>
        <w:t xml:space="preserve">heir </w:t>
      </w:r>
      <w:r>
        <w:rPr>
          <w:rFonts w:ascii="Times New Roman" w:hAnsi="Times New Roman" w:cs="Times New Roman"/>
        </w:rPr>
        <w:t xml:space="preserve">self-confidence may be undermined, and they may lose their motivation to study. There are also a lot of people who are not able to answer the teacher's questions </w:t>
      </w:r>
      <w:r>
        <w:rPr>
          <w:rFonts w:ascii="Times New Roman" w:hAnsi="Times New Roman" w:cs="Times New Roman"/>
          <w:lang w:eastAsia="zh-CN"/>
        </w:rPr>
        <w:t>in English</w:t>
      </w:r>
      <w:r>
        <w:rPr>
          <w:rFonts w:ascii="Times New Roman" w:hAnsi="Times New Roman" w:cs="Times New Roman"/>
        </w:rPr>
        <w:t>, which can be very frustrating.</w:t>
      </w:r>
    </w:p>
    <w:p w14:paraId="4C0CF80C">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(00:50:50): Like you mentioned, these language situations and cross-cultural communication situations, do you have any good change strategies to help you adapt to this cross-cultural situation?</w:t>
      </w:r>
    </w:p>
    <w:p w14:paraId="7925541C">
      <w:pPr>
        <w:jc w:val="both"/>
        <w:rPr>
          <w:rFonts w:ascii="Times New Roman" w:hAnsi="Times New Roman" w:cs="Times New Roman"/>
          <w:lang w:eastAsia="zh-CN"/>
        </w:rPr>
      </w:pPr>
      <w:r>
        <w:rPr>
          <w:rFonts w:ascii="Times New Roman" w:hAnsi="Times New Roman" w:cs="Times New Roman"/>
        </w:rPr>
        <w:t>Sun(00:51:13): First of all, I think language is the foundation. Even if you have passed IELTS and have</w:t>
      </w:r>
      <w:r>
        <w:rPr>
          <w:rFonts w:ascii="Times New Roman" w:hAnsi="Times New Roman" w:cs="Times New Roman"/>
          <w:lang w:eastAsia="zh-CN"/>
        </w:rPr>
        <w:t xml:space="preserve"> a </w:t>
      </w:r>
      <w:r>
        <w:rPr>
          <w:rFonts w:ascii="Times New Roman" w:hAnsi="Times New Roman" w:cs="Times New Roman"/>
        </w:rPr>
        <w:t>high level of English, education in China for the English language focuses more on reading and writing, and</w:t>
      </w:r>
      <w:r>
        <w:rPr>
          <w:rFonts w:ascii="Times New Roman" w:hAnsi="Times New Roman" w:cs="Times New Roman"/>
          <w:lang w:eastAsia="zh-CN"/>
        </w:rPr>
        <w:t xml:space="preserve"> </w:t>
      </w:r>
      <w:r>
        <w:rPr>
          <w:rFonts w:ascii="Times New Roman" w:hAnsi="Times New Roman" w:cs="Times New Roman"/>
        </w:rPr>
        <w:t xml:space="preserve">it's hard to communicate </w:t>
      </w:r>
      <w:r>
        <w:rPr>
          <w:rFonts w:ascii="Times New Roman" w:hAnsi="Times New Roman" w:cs="Times New Roman"/>
          <w:lang w:eastAsia="zh-CN"/>
        </w:rPr>
        <w:t>fluently</w:t>
      </w:r>
      <w:r>
        <w:rPr>
          <w:rFonts w:ascii="Times New Roman" w:hAnsi="Times New Roman" w:cs="Times New Roman"/>
        </w:rPr>
        <w:t xml:space="preserve">. There are a lot of international students from different countries in my class, and Chinese students </w:t>
      </w:r>
      <w:r>
        <w:rPr>
          <w:rFonts w:ascii="Times New Roman" w:hAnsi="Times New Roman" w:cs="Times New Roman"/>
          <w:lang w:eastAsia="zh-CN"/>
        </w:rPr>
        <w:t xml:space="preserve">tend </w:t>
      </w:r>
      <w:r>
        <w:rPr>
          <w:rFonts w:ascii="Times New Roman" w:hAnsi="Times New Roman" w:cs="Times New Roman"/>
        </w:rPr>
        <w:t>not to be the ones who take the initiative to speak up. This is a difference in education</w:t>
      </w:r>
      <w:r>
        <w:rPr>
          <w:rFonts w:ascii="Times New Roman" w:hAnsi="Times New Roman" w:cs="Times New Roman"/>
          <w:lang w:eastAsia="zh-CN"/>
        </w:rPr>
        <w:t>. P</w:t>
      </w:r>
      <w:r>
        <w:rPr>
          <w:rFonts w:ascii="Times New Roman" w:hAnsi="Times New Roman" w:cs="Times New Roman"/>
        </w:rPr>
        <w:t xml:space="preserve">eople </w:t>
      </w:r>
      <w:r>
        <w:rPr>
          <w:rFonts w:ascii="Times New Roman" w:hAnsi="Times New Roman" w:cs="Times New Roman"/>
          <w:lang w:eastAsia="zh-CN"/>
        </w:rPr>
        <w:t xml:space="preserve">don't </w:t>
      </w:r>
      <w:r>
        <w:rPr>
          <w:rFonts w:ascii="Times New Roman" w:hAnsi="Times New Roman" w:cs="Times New Roman"/>
        </w:rPr>
        <w:t xml:space="preserve">take the initiative </w:t>
      </w:r>
      <w:r>
        <w:rPr>
          <w:rFonts w:ascii="Times New Roman" w:hAnsi="Times New Roman" w:cs="Times New Roman"/>
          <w:lang w:eastAsia="zh-CN"/>
        </w:rPr>
        <w:t xml:space="preserve">to </w:t>
      </w:r>
      <w:r>
        <w:rPr>
          <w:rFonts w:ascii="Times New Roman" w:hAnsi="Times New Roman" w:cs="Times New Roman"/>
        </w:rPr>
        <w:t xml:space="preserve">answer questions. They always have to be called upon to speak. Language is a foundation. I think it's just a </w:t>
      </w:r>
      <w:r>
        <w:rPr>
          <w:rFonts w:ascii="Times New Roman" w:hAnsi="Times New Roman" w:cs="Times New Roman"/>
          <w:lang w:eastAsia="zh-CN"/>
        </w:rPr>
        <w:t xml:space="preserve">matter of </w:t>
      </w:r>
      <w:r>
        <w:rPr>
          <w:rFonts w:ascii="Times New Roman" w:hAnsi="Times New Roman" w:cs="Times New Roman"/>
        </w:rPr>
        <w:t xml:space="preserve">practising. There are a lot of ways to </w:t>
      </w:r>
      <w:r>
        <w:rPr>
          <w:rFonts w:ascii="Times New Roman" w:hAnsi="Times New Roman" w:cs="Times New Roman"/>
          <w:lang w:eastAsia="zh-CN"/>
        </w:rPr>
        <w:t xml:space="preserve">strengthen the </w:t>
      </w:r>
      <w:r>
        <w:rPr>
          <w:rFonts w:ascii="Times New Roman" w:hAnsi="Times New Roman" w:cs="Times New Roman"/>
        </w:rPr>
        <w:t xml:space="preserve">oral practice, </w:t>
      </w:r>
      <w:r>
        <w:rPr>
          <w:rFonts w:ascii="Times New Roman" w:hAnsi="Times New Roman" w:cs="Times New Roman"/>
          <w:lang w:eastAsia="zh-CN"/>
        </w:rPr>
        <w:t xml:space="preserve">such as </w:t>
      </w:r>
      <w:r>
        <w:rPr>
          <w:rFonts w:ascii="Times New Roman" w:hAnsi="Times New Roman" w:cs="Times New Roman"/>
        </w:rPr>
        <w:t xml:space="preserve">university clubs, Eid </w:t>
      </w:r>
      <w:r>
        <w:rPr>
          <w:rFonts w:ascii="Times New Roman" w:hAnsi="Times New Roman" w:cs="Times New Roman"/>
          <w:lang w:eastAsia="zh-CN"/>
        </w:rPr>
        <w:t xml:space="preserve">celebrations, etc. </w:t>
      </w:r>
      <w:r>
        <w:rPr>
          <w:rFonts w:ascii="Times New Roman" w:hAnsi="Times New Roman" w:cs="Times New Roman"/>
        </w:rPr>
        <w:t>You can participate in more of these activities and then take the initiative to communicate with other people to break through the language barrier</w:t>
      </w:r>
      <w:r>
        <w:rPr>
          <w:rFonts w:ascii="Times New Roman" w:hAnsi="Times New Roman" w:cs="Times New Roman"/>
          <w:lang w:eastAsia="zh-CN"/>
        </w:rPr>
        <w:t xml:space="preserve">. For the religious culture over here, we </w:t>
      </w:r>
      <w:r>
        <w:rPr>
          <w:rFonts w:ascii="Times New Roman" w:hAnsi="Times New Roman" w:cs="Times New Roman"/>
        </w:rPr>
        <w:t xml:space="preserve">need to have the mentality of tolerance and learning, not denigrate or complain, and need to go to deeper knowledge and understanding to understand the people. The most important thing is not to compare how I was at home and how I am here. I don't make such a comparison, but </w:t>
      </w:r>
      <w:r>
        <w:rPr>
          <w:rFonts w:ascii="Times New Roman" w:hAnsi="Times New Roman" w:cs="Times New Roman"/>
          <w:lang w:eastAsia="zh-CN"/>
        </w:rPr>
        <w:t xml:space="preserve">to </w:t>
      </w:r>
      <w:r>
        <w:rPr>
          <w:rFonts w:ascii="Times New Roman" w:hAnsi="Times New Roman" w:cs="Times New Roman"/>
        </w:rPr>
        <w:t>accept him with a more tolerant mind</w:t>
      </w:r>
      <w:r>
        <w:rPr>
          <w:rFonts w:ascii="Times New Roman" w:hAnsi="Times New Roman" w:cs="Times New Roman"/>
          <w:lang w:eastAsia="zh-CN"/>
        </w:rPr>
        <w:t>.</w:t>
      </w:r>
    </w:p>
    <w:p w14:paraId="086CF1E9">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(00:53:26): It does </w:t>
      </w:r>
      <w:r>
        <w:rPr>
          <w:rFonts w:ascii="Times New Roman" w:hAnsi="Times New Roman" w:cs="Times New Roman"/>
          <w:lang w:eastAsia="zh-CN"/>
        </w:rPr>
        <w:t xml:space="preserve">take </w:t>
      </w:r>
      <w:r>
        <w:rPr>
          <w:rFonts w:ascii="Times New Roman" w:hAnsi="Times New Roman" w:cs="Times New Roman"/>
        </w:rPr>
        <w:t>a bit of tolerance. Huo</w:t>
      </w:r>
      <w:r>
        <w:rPr>
          <w:rFonts w:ascii="Times New Roman" w:hAnsi="Times New Roman" w:cs="Times New Roman"/>
          <w:lang w:eastAsia="zh-CN"/>
        </w:rPr>
        <w:t xml:space="preserve">, </w:t>
      </w:r>
      <w:r>
        <w:rPr>
          <w:rFonts w:ascii="Times New Roman" w:hAnsi="Times New Roman" w:cs="Times New Roman"/>
        </w:rPr>
        <w:t>what were some of the biggest difficulties and challenges you encountered while studying abroad? And how did you cope with them?</w:t>
      </w:r>
    </w:p>
    <w:p w14:paraId="2A3FAE55">
      <w:pPr>
        <w:jc w:val="both"/>
        <w:rPr>
          <w:rFonts w:ascii="Times New Roman" w:hAnsi="Times New Roman" w:cs="Times New Roman"/>
        </w:rPr>
      </w:pPr>
      <w:r>
        <w:rPr>
          <w:rFonts w:ascii="Times New Roman" w:hAnsi="Times New Roman" w:cs="Times New Roman"/>
          <w:lang w:eastAsia="zh-CN"/>
        </w:rPr>
        <w:t xml:space="preserve">Xiao Huo </w:t>
      </w:r>
      <w:r>
        <w:rPr>
          <w:rFonts w:ascii="Times New Roman" w:hAnsi="Times New Roman" w:cs="Times New Roman"/>
        </w:rPr>
        <w:t>(00:53:45): It could be the canteen</w:t>
      </w:r>
      <w:r>
        <w:rPr>
          <w:rFonts w:ascii="Times New Roman" w:hAnsi="Times New Roman" w:cs="Times New Roman"/>
          <w:lang w:eastAsia="zh-CN"/>
        </w:rPr>
        <w:t>. O</w:t>
      </w:r>
      <w:r>
        <w:rPr>
          <w:rFonts w:ascii="Times New Roman" w:hAnsi="Times New Roman" w:cs="Times New Roman"/>
        </w:rPr>
        <w:t xml:space="preserve">ur university canteen didn't </w:t>
      </w:r>
      <w:r>
        <w:rPr>
          <w:rFonts w:ascii="Times New Roman" w:hAnsi="Times New Roman" w:cs="Times New Roman"/>
          <w:lang w:eastAsia="zh-CN"/>
        </w:rPr>
        <w:t xml:space="preserve">provide </w:t>
      </w:r>
      <w:r>
        <w:rPr>
          <w:rFonts w:ascii="Times New Roman" w:hAnsi="Times New Roman" w:cs="Times New Roman"/>
        </w:rPr>
        <w:t>chopsticks</w:t>
      </w:r>
      <w:r>
        <w:rPr>
          <w:rFonts w:ascii="Times New Roman" w:hAnsi="Times New Roman" w:cs="Times New Roman"/>
          <w:lang w:eastAsia="zh-CN"/>
        </w:rPr>
        <w:t xml:space="preserve">, </w:t>
      </w:r>
      <w:r>
        <w:rPr>
          <w:rFonts w:ascii="Times New Roman" w:hAnsi="Times New Roman" w:cs="Times New Roman"/>
        </w:rPr>
        <w:t xml:space="preserve">only forks and spoons, both </w:t>
      </w:r>
      <w:r>
        <w:rPr>
          <w:rFonts w:ascii="Times New Roman" w:hAnsi="Times New Roman" w:cs="Times New Roman"/>
          <w:lang w:eastAsia="zh-CN"/>
        </w:rPr>
        <w:t xml:space="preserve">plain </w:t>
      </w:r>
      <w:r>
        <w:rPr>
          <w:rFonts w:ascii="Times New Roman" w:hAnsi="Times New Roman" w:cs="Times New Roman"/>
        </w:rPr>
        <w:t>disposable ones</w:t>
      </w:r>
      <w:r>
        <w:rPr>
          <w:rFonts w:ascii="Times New Roman" w:hAnsi="Times New Roman" w:cs="Times New Roman"/>
          <w:lang w:eastAsia="zh-CN"/>
        </w:rPr>
        <w:t xml:space="preserve">. When </w:t>
      </w:r>
      <w:r>
        <w:rPr>
          <w:rFonts w:ascii="Times New Roman" w:hAnsi="Times New Roman" w:cs="Times New Roman"/>
        </w:rPr>
        <w:t>I ate the coconut milk rice there</w:t>
      </w:r>
      <w:r>
        <w:rPr>
          <w:rFonts w:ascii="Times New Roman" w:hAnsi="Times New Roman" w:cs="Times New Roman"/>
          <w:lang w:eastAsia="zh-CN"/>
        </w:rPr>
        <w:t xml:space="preserve">, </w:t>
      </w:r>
      <w:r>
        <w:rPr>
          <w:rFonts w:ascii="Times New Roman" w:hAnsi="Times New Roman" w:cs="Times New Roman"/>
        </w:rPr>
        <w:t xml:space="preserve">that fork would come </w:t>
      </w:r>
      <w:r>
        <w:rPr>
          <w:rFonts w:ascii="Times New Roman" w:hAnsi="Times New Roman" w:cs="Times New Roman"/>
          <w:lang w:eastAsia="zh-CN"/>
        </w:rPr>
        <w:t>apart</w:t>
      </w:r>
      <w:r>
        <w:rPr>
          <w:rFonts w:ascii="Times New Roman" w:hAnsi="Times New Roman" w:cs="Times New Roman"/>
        </w:rPr>
        <w:t xml:space="preserve"> every time.</w:t>
      </w:r>
    </w:p>
    <w:p w14:paraId="7044A807">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(00:54:28): We have Chinese restaurant</w:t>
      </w:r>
      <w:r>
        <w:rPr>
          <w:rFonts w:hint="eastAsia" w:ascii="Times New Roman" w:hAnsi="Times New Roman" w:cs="Times New Roman"/>
          <w:lang w:eastAsia="zh-CN"/>
        </w:rPr>
        <w:t>s</w:t>
      </w:r>
      <w:r>
        <w:rPr>
          <w:rFonts w:ascii="Times New Roman" w:hAnsi="Times New Roman" w:cs="Times New Roman"/>
        </w:rPr>
        <w:t xml:space="preserve"> and Malay restaurant</w:t>
      </w:r>
      <w:r>
        <w:rPr>
          <w:rFonts w:hint="eastAsia" w:ascii="Times New Roman" w:hAnsi="Times New Roman" w:cs="Times New Roman"/>
          <w:lang w:eastAsia="zh-CN"/>
        </w:rPr>
        <w:t>s</w:t>
      </w:r>
      <w:r>
        <w:rPr>
          <w:rFonts w:ascii="Times New Roman" w:hAnsi="Times New Roman" w:cs="Times New Roman"/>
        </w:rPr>
        <w:t xml:space="preserve"> in our university. You can choose yourself.</w:t>
      </w:r>
    </w:p>
    <w:p w14:paraId="67292E60">
      <w:pPr>
        <w:jc w:val="both"/>
        <w:rPr>
          <w:rFonts w:ascii="Times New Roman" w:hAnsi="Times New Roman" w:cs="Times New Roman"/>
        </w:rPr>
      </w:pPr>
      <w:r>
        <w:rPr>
          <w:rFonts w:ascii="Times New Roman" w:hAnsi="Times New Roman" w:cs="Times New Roman"/>
          <w:lang w:eastAsia="zh-CN"/>
        </w:rPr>
        <w:t xml:space="preserve">Xiao Huo </w:t>
      </w:r>
      <w:r>
        <w:rPr>
          <w:rFonts w:ascii="Times New Roman" w:hAnsi="Times New Roman" w:cs="Times New Roman"/>
        </w:rPr>
        <w:t>(00:54:33): Our university opened a ramen seller in the canteen this semester</w:t>
      </w:r>
      <w:r>
        <w:rPr>
          <w:rFonts w:ascii="Times New Roman" w:hAnsi="Times New Roman" w:cs="Times New Roman"/>
          <w:lang w:eastAsia="zh-CN"/>
        </w:rPr>
        <w:t xml:space="preserve">, and they will provide chopsticks; otherwise, </w:t>
      </w:r>
      <w:r>
        <w:rPr>
          <w:rFonts w:ascii="Times New Roman" w:hAnsi="Times New Roman" w:cs="Times New Roman"/>
        </w:rPr>
        <w:t xml:space="preserve">you can't eat them. Just now, a student </w:t>
      </w:r>
      <w:r>
        <w:rPr>
          <w:rFonts w:ascii="Times New Roman" w:hAnsi="Times New Roman" w:cs="Times New Roman"/>
          <w:lang w:eastAsia="zh-CN"/>
        </w:rPr>
        <w:t xml:space="preserve">mentioned Malaysia's fasting day and daily prayers, the </w:t>
      </w:r>
      <w:r>
        <w:rPr>
          <w:rFonts w:ascii="Times New Roman" w:hAnsi="Times New Roman" w:cs="Times New Roman"/>
        </w:rPr>
        <w:t xml:space="preserve">sound </w:t>
      </w:r>
      <w:r>
        <w:rPr>
          <w:rFonts w:ascii="Times New Roman" w:hAnsi="Times New Roman" w:cs="Times New Roman"/>
          <w:lang w:eastAsia="zh-CN"/>
        </w:rPr>
        <w:t xml:space="preserve">transmitted by praying with </w:t>
      </w:r>
      <w:r>
        <w:rPr>
          <w:rFonts w:ascii="Times New Roman" w:hAnsi="Times New Roman" w:cs="Times New Roman"/>
        </w:rPr>
        <w:t>a loudspeaker. I think that the student made a good point about accepting tolerance when we come here and being</w:t>
      </w:r>
      <w:r>
        <w:rPr>
          <w:rFonts w:ascii="Times New Roman" w:hAnsi="Times New Roman" w:cs="Times New Roman"/>
          <w:lang w:eastAsia="zh-CN"/>
        </w:rPr>
        <w:t xml:space="preserve"> </w:t>
      </w:r>
      <w:r>
        <w:rPr>
          <w:rFonts w:ascii="Times New Roman" w:hAnsi="Times New Roman" w:cs="Times New Roman"/>
        </w:rPr>
        <w:t xml:space="preserve">at peace with what we have </w:t>
      </w:r>
      <w:r>
        <w:rPr>
          <w:rFonts w:ascii="Times New Roman" w:hAnsi="Times New Roman" w:cs="Times New Roman"/>
          <w:lang w:eastAsia="zh-CN"/>
        </w:rPr>
        <w:t xml:space="preserve">come here </w:t>
      </w:r>
      <w:r>
        <w:rPr>
          <w:rFonts w:ascii="Times New Roman" w:hAnsi="Times New Roman" w:cs="Times New Roman"/>
        </w:rPr>
        <w:t>for.</w:t>
      </w:r>
    </w:p>
    <w:p w14:paraId="70C13A8F">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(00:55:03):</w:t>
      </w:r>
      <w:r>
        <w:rPr>
          <w:rFonts w:hint="eastAsia" w:ascii="Times New Roman" w:hAnsi="Times New Roman" w:cs="Times New Roman"/>
          <w:lang w:eastAsia="zh-CN"/>
        </w:rPr>
        <w:t xml:space="preserve"> Apart</w:t>
      </w:r>
      <w:r>
        <w:rPr>
          <w:rFonts w:ascii="Times New Roman" w:hAnsi="Times New Roman" w:cs="Times New Roman"/>
        </w:rPr>
        <w:t xml:space="preserve"> from the </w:t>
      </w:r>
      <w:r>
        <w:rPr>
          <w:rFonts w:ascii="Times New Roman" w:hAnsi="Times New Roman" w:cs="Times New Roman"/>
          <w:lang w:eastAsia="zh-CN"/>
        </w:rPr>
        <w:t xml:space="preserve">prayer </w:t>
      </w:r>
      <w:r>
        <w:rPr>
          <w:rFonts w:ascii="Times New Roman" w:hAnsi="Times New Roman" w:cs="Times New Roman"/>
        </w:rPr>
        <w:t xml:space="preserve">speakers, are there any </w:t>
      </w:r>
      <w:r>
        <w:rPr>
          <w:rFonts w:ascii="Times New Roman" w:hAnsi="Times New Roman" w:cs="Times New Roman"/>
          <w:lang w:eastAsia="zh-CN"/>
        </w:rPr>
        <w:t xml:space="preserve">cultural differences </w:t>
      </w:r>
      <w:r>
        <w:rPr>
          <w:rFonts w:ascii="Times New Roman" w:hAnsi="Times New Roman" w:cs="Times New Roman"/>
        </w:rPr>
        <w:t>that you're particularly unable to accept</w:t>
      </w:r>
      <w:r>
        <w:rPr>
          <w:rFonts w:ascii="Times New Roman" w:hAnsi="Times New Roman" w:cs="Times New Roman"/>
          <w:lang w:eastAsia="zh-CN"/>
        </w:rPr>
        <w:t xml:space="preserve">? </w:t>
      </w:r>
      <w:r>
        <w:rPr>
          <w:rFonts w:ascii="Times New Roman" w:hAnsi="Times New Roman" w:cs="Times New Roman"/>
        </w:rPr>
        <w:t>For example, I was in the UKM library before. There was a term where he had to go through the bags. Every student who went in had to go through your bag to see if you had any drinks or snacks in it. I think that seemed a bit of an offence to privacy, and I don't know if you guys have that at UPM.</w:t>
      </w:r>
    </w:p>
    <w:p w14:paraId="06796048">
      <w:pPr>
        <w:jc w:val="both"/>
        <w:rPr>
          <w:rFonts w:ascii="Times New Roman" w:hAnsi="Times New Roman" w:cs="Times New Roman"/>
        </w:rPr>
      </w:pPr>
      <w:r>
        <w:rPr>
          <w:rFonts w:ascii="Times New Roman" w:hAnsi="Times New Roman" w:cs="Times New Roman"/>
          <w:lang w:eastAsia="zh-CN"/>
        </w:rPr>
        <w:t xml:space="preserve">Hoy </w:t>
      </w:r>
      <w:r>
        <w:rPr>
          <w:rFonts w:ascii="Times New Roman" w:hAnsi="Times New Roman" w:cs="Times New Roman"/>
        </w:rPr>
        <w:t xml:space="preserve">(00:55:26): No, we would have a </w:t>
      </w:r>
      <w:r>
        <w:rPr>
          <w:rFonts w:ascii="Times New Roman" w:hAnsi="Times New Roman" w:cs="Times New Roman"/>
          <w:lang w:eastAsia="zh-CN"/>
        </w:rPr>
        <w:t xml:space="preserve">library sign </w:t>
      </w:r>
      <w:r>
        <w:rPr>
          <w:rFonts w:ascii="Times New Roman" w:hAnsi="Times New Roman" w:cs="Times New Roman"/>
        </w:rPr>
        <w:t xml:space="preserve">that said no food, no drinks, but you could bring cups of water. When I go to the library, I get a loaf of bread and put it in my bag to go in and hide in my seat. I like to sit in that innermost nook there. We don't </w:t>
      </w:r>
      <w:r>
        <w:rPr>
          <w:rFonts w:ascii="Times New Roman" w:hAnsi="Times New Roman" w:cs="Times New Roman"/>
          <w:lang w:eastAsia="zh-CN"/>
        </w:rPr>
        <w:t xml:space="preserve">do bag </w:t>
      </w:r>
      <w:r>
        <w:rPr>
          <w:rFonts w:ascii="Times New Roman" w:hAnsi="Times New Roman" w:cs="Times New Roman"/>
        </w:rPr>
        <w:t xml:space="preserve">searches on our </w:t>
      </w:r>
      <w:r>
        <w:rPr>
          <w:rFonts w:ascii="Times New Roman" w:hAnsi="Times New Roman" w:cs="Times New Roman"/>
          <w:lang w:eastAsia="zh-CN"/>
        </w:rPr>
        <w:t>side</w:t>
      </w:r>
      <w:r>
        <w:rPr>
          <w:rFonts w:ascii="Times New Roman" w:hAnsi="Times New Roman" w:cs="Times New Roman"/>
        </w:rPr>
        <w:t>.</w:t>
      </w:r>
    </w:p>
    <w:p w14:paraId="0DDFAEFA">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(00:56:07): </w:t>
      </w:r>
      <w:r>
        <w:rPr>
          <w:rFonts w:ascii="Times New Roman" w:hAnsi="Times New Roman" w:cs="Times New Roman"/>
          <w:lang w:eastAsia="zh-CN"/>
        </w:rPr>
        <w:t>That'</w:t>
      </w:r>
      <w:r>
        <w:rPr>
          <w:rFonts w:ascii="Times New Roman" w:hAnsi="Times New Roman" w:cs="Times New Roman"/>
        </w:rPr>
        <w:t>s great</w:t>
      </w:r>
      <w:r>
        <w:rPr>
          <w:rFonts w:ascii="Times New Roman" w:hAnsi="Times New Roman" w:cs="Times New Roman"/>
          <w:lang w:eastAsia="zh-CN"/>
        </w:rPr>
        <w:t xml:space="preserve">. </w:t>
      </w:r>
      <w:r>
        <w:rPr>
          <w:rFonts w:ascii="Times New Roman" w:hAnsi="Times New Roman" w:cs="Times New Roman"/>
        </w:rPr>
        <w:t>Wang</w:t>
      </w:r>
      <w:r>
        <w:rPr>
          <w:rFonts w:ascii="Times New Roman" w:hAnsi="Times New Roman" w:cs="Times New Roman"/>
          <w:lang w:eastAsia="zh-CN"/>
        </w:rPr>
        <w:t xml:space="preserve">, </w:t>
      </w:r>
      <w:r>
        <w:rPr>
          <w:rFonts w:ascii="Times New Roman" w:hAnsi="Times New Roman" w:cs="Times New Roman"/>
        </w:rPr>
        <w:t>what about you? You're in your sixth term. What are some of the biggest difficulties and challenges you've encountered in your studies and in your life?</w:t>
      </w:r>
    </w:p>
    <w:p w14:paraId="19ADCE79">
      <w:pPr>
        <w:jc w:val="both"/>
        <w:rPr>
          <w:rFonts w:ascii="Times New Roman" w:hAnsi="Times New Roman" w:cs="Times New Roman"/>
        </w:rPr>
      </w:pPr>
      <w:r>
        <w:rPr>
          <w:rFonts w:ascii="Times New Roman" w:hAnsi="Times New Roman" w:cs="Times New Roman"/>
          <w:lang w:eastAsia="zh-CN"/>
        </w:rPr>
        <w:t xml:space="preserve">Xiao Wang </w:t>
      </w:r>
      <w:r>
        <w:rPr>
          <w:rFonts w:ascii="Times New Roman" w:hAnsi="Times New Roman" w:cs="Times New Roman"/>
        </w:rPr>
        <w:t xml:space="preserve">(00:56:31): My ability to adapt feels quite strong. The main challenge is the language aspect. </w:t>
      </w:r>
      <w:r>
        <w:rPr>
          <w:rFonts w:ascii="Times New Roman" w:hAnsi="Times New Roman" w:cs="Times New Roman"/>
          <w:lang w:eastAsia="zh-CN"/>
        </w:rPr>
        <w:t xml:space="preserve">But the </w:t>
      </w:r>
      <w:r>
        <w:rPr>
          <w:rFonts w:ascii="Times New Roman" w:hAnsi="Times New Roman" w:cs="Times New Roman"/>
        </w:rPr>
        <w:t>idea of dropping out has never crossed my mind.</w:t>
      </w:r>
    </w:p>
    <w:p w14:paraId="66EADDEF">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(00:56:56): I remember your tutor is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and you have a lot of </w:t>
      </w:r>
      <w:r>
        <w:rPr>
          <w:rFonts w:hint="eastAsia" w:ascii="Times New Roman" w:hAnsi="Times New Roman" w:cs="Times New Roman"/>
          <w:lang w:val="en-US" w:eastAsia="zh-CN"/>
        </w:rPr>
        <w:t xml:space="preserve">Malaysian </w:t>
      </w:r>
      <w:r>
        <w:rPr>
          <w:rFonts w:ascii="Times New Roman" w:hAnsi="Times New Roman" w:cs="Times New Roman"/>
        </w:rPr>
        <w:t>Chinese classmates. Do you usually speak Chinese or English with them?</w:t>
      </w:r>
    </w:p>
    <w:p w14:paraId="55108157">
      <w:pPr>
        <w:jc w:val="both"/>
        <w:rPr>
          <w:rFonts w:ascii="Times New Roman" w:hAnsi="Times New Roman" w:cs="Times New Roman"/>
        </w:rPr>
      </w:pPr>
      <w:r>
        <w:rPr>
          <w:rFonts w:ascii="Times New Roman" w:hAnsi="Times New Roman" w:cs="Times New Roman"/>
          <w:lang w:eastAsia="zh-CN"/>
        </w:rPr>
        <w:t xml:space="preserve">Xiaowang </w:t>
      </w:r>
      <w:r>
        <w:rPr>
          <w:rFonts w:ascii="Times New Roman" w:hAnsi="Times New Roman" w:cs="Times New Roman"/>
        </w:rPr>
        <w:t xml:space="preserve">(00:57:01): With my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tutor, we couldn't understand each other in Chinese. We both had to speak English to understand each other. Because I'm from the north, sometimes I don't understand some of the accents from the south, so </w:t>
      </w:r>
      <w:r>
        <w:rPr>
          <w:rFonts w:ascii="Times New Roman" w:hAnsi="Times New Roman" w:cs="Times New Roman"/>
          <w:lang w:eastAsia="zh-CN"/>
        </w:rPr>
        <w:t xml:space="preserve">we </w:t>
      </w:r>
      <w:r>
        <w:rPr>
          <w:rFonts w:ascii="Times New Roman" w:hAnsi="Times New Roman" w:cs="Times New Roman"/>
        </w:rPr>
        <w:t>speak English and Chinese together.</w:t>
      </w:r>
    </w:p>
    <w:p w14:paraId="5F168E21">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(00:57:30): If you speak English and Chinese together, you shouldn't have too much of a problem with the language now.</w:t>
      </w:r>
    </w:p>
    <w:p w14:paraId="0C94FB7C">
      <w:pPr>
        <w:jc w:val="both"/>
        <w:rPr>
          <w:rFonts w:ascii="Times New Roman" w:hAnsi="Times New Roman" w:cs="Times New Roman"/>
        </w:rPr>
      </w:pPr>
      <w:r>
        <w:rPr>
          <w:rFonts w:ascii="Times New Roman" w:hAnsi="Times New Roman" w:cs="Times New Roman"/>
          <w:lang w:eastAsia="zh-CN"/>
        </w:rPr>
        <w:t xml:space="preserve">Xiao Wang </w:t>
      </w:r>
      <w:r>
        <w:rPr>
          <w:rFonts w:ascii="Times New Roman" w:hAnsi="Times New Roman" w:cs="Times New Roman"/>
        </w:rPr>
        <w:t>(00:57:38): Yeah, it's just that the very first ones would be problematic, and now it's slowly progressing, and the English are improving.</w:t>
      </w:r>
    </w:p>
    <w:p w14:paraId="6B1AC061">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(00:57:45): That's great. Did you encounter any situations at UKM that you couldn't understand or accept because of the cultural differences? For example, in terms of dress code or something like that</w:t>
      </w:r>
      <w:r>
        <w:rPr>
          <w:rFonts w:ascii="Times New Roman" w:hAnsi="Times New Roman" w:cs="Times New Roman"/>
          <w:lang w:eastAsia="zh-CN"/>
        </w:rPr>
        <w:t>?</w:t>
      </w:r>
    </w:p>
    <w:p w14:paraId="6319FA08">
      <w:pPr>
        <w:jc w:val="both"/>
        <w:rPr>
          <w:rFonts w:ascii="Times New Roman" w:hAnsi="Times New Roman" w:cs="Times New Roman"/>
        </w:rPr>
      </w:pPr>
      <w:r>
        <w:rPr>
          <w:rFonts w:ascii="Times New Roman" w:hAnsi="Times New Roman" w:cs="Times New Roman"/>
          <w:lang w:eastAsia="zh-CN"/>
        </w:rPr>
        <w:t xml:space="preserve">Wang </w:t>
      </w:r>
      <w:r>
        <w:rPr>
          <w:rFonts w:ascii="Times New Roman" w:hAnsi="Times New Roman" w:cs="Times New Roman"/>
        </w:rPr>
        <w:t xml:space="preserve">(00:57:53): The dress code does matter because you have to wear a long coat and trousers </w:t>
      </w:r>
      <w:r>
        <w:rPr>
          <w:rFonts w:ascii="Times New Roman" w:hAnsi="Times New Roman" w:cs="Times New Roman"/>
          <w:lang w:eastAsia="zh-CN"/>
        </w:rPr>
        <w:t xml:space="preserve">and </w:t>
      </w:r>
      <w:r>
        <w:rPr>
          <w:rFonts w:ascii="Times New Roman" w:hAnsi="Times New Roman" w:cs="Times New Roman"/>
        </w:rPr>
        <w:t xml:space="preserve">no slippers in the library, which means </w:t>
      </w:r>
      <w:r>
        <w:rPr>
          <w:rFonts w:ascii="Times New Roman" w:hAnsi="Times New Roman" w:cs="Times New Roman"/>
          <w:lang w:eastAsia="zh-CN"/>
        </w:rPr>
        <w:t xml:space="preserve">I </w:t>
      </w:r>
      <w:r>
        <w:rPr>
          <w:rFonts w:ascii="Times New Roman" w:hAnsi="Times New Roman" w:cs="Times New Roman"/>
        </w:rPr>
        <w:t>have to wait until after five o'clock every day to go to the 24-hour library</w:t>
      </w:r>
      <w:r>
        <w:rPr>
          <w:rFonts w:ascii="Times New Roman" w:hAnsi="Times New Roman" w:cs="Times New Roman"/>
          <w:lang w:eastAsia="zh-CN"/>
        </w:rPr>
        <w:t>. Because of my dress code, I cannot</w:t>
      </w:r>
      <w:r>
        <w:rPr>
          <w:rFonts w:ascii="Times New Roman" w:hAnsi="Times New Roman" w:cs="Times New Roman"/>
        </w:rPr>
        <w:t xml:space="preserve"> enter the library. </w:t>
      </w:r>
      <w:r>
        <w:rPr>
          <w:rFonts w:ascii="Times New Roman" w:hAnsi="Times New Roman" w:cs="Times New Roman"/>
          <w:lang w:eastAsia="zh-CN"/>
        </w:rPr>
        <w:t xml:space="preserve">The </w:t>
      </w:r>
      <w:r>
        <w:rPr>
          <w:rFonts w:ascii="Times New Roman" w:hAnsi="Times New Roman" w:cs="Times New Roman"/>
        </w:rPr>
        <w:t xml:space="preserve">cafeteria at UKM has a lot of Chinese food, but it's not very </w:t>
      </w:r>
      <w:r>
        <w:rPr>
          <w:rFonts w:ascii="Times New Roman" w:hAnsi="Times New Roman" w:cs="Times New Roman"/>
          <w:lang w:eastAsia="zh-CN"/>
        </w:rPr>
        <w:t xml:space="preserve">good, </w:t>
      </w:r>
      <w:r>
        <w:rPr>
          <w:rFonts w:ascii="Times New Roman" w:hAnsi="Times New Roman" w:cs="Times New Roman"/>
        </w:rPr>
        <w:t xml:space="preserve">so I don't know what to </w:t>
      </w:r>
      <w:r>
        <w:rPr>
          <w:rFonts w:ascii="Times New Roman" w:hAnsi="Times New Roman" w:cs="Times New Roman"/>
          <w:lang w:eastAsia="zh-CN"/>
        </w:rPr>
        <w:t xml:space="preserve">eat </w:t>
      </w:r>
      <w:r>
        <w:rPr>
          <w:rFonts w:ascii="Times New Roman" w:hAnsi="Times New Roman" w:cs="Times New Roman"/>
        </w:rPr>
        <w:t>at university every day.</w:t>
      </w:r>
    </w:p>
    <w:p w14:paraId="0DEFEB45">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(00:58:27): So you can cook for yourself, right?</w:t>
      </w:r>
    </w:p>
    <w:p w14:paraId="02F3FBA9">
      <w:pPr>
        <w:jc w:val="both"/>
        <w:rPr>
          <w:rFonts w:ascii="Times New Roman" w:hAnsi="Times New Roman" w:cs="Times New Roman"/>
        </w:rPr>
      </w:pPr>
      <w:r>
        <w:rPr>
          <w:rFonts w:ascii="Times New Roman" w:hAnsi="Times New Roman" w:cs="Times New Roman"/>
          <w:lang w:eastAsia="zh-CN"/>
        </w:rPr>
        <w:t xml:space="preserve">Wang </w:t>
      </w:r>
      <w:r>
        <w:rPr>
          <w:rFonts w:ascii="Times New Roman" w:hAnsi="Times New Roman" w:cs="Times New Roman"/>
        </w:rPr>
        <w:t xml:space="preserve">(00:58:29): Yeah, I'll cook for myself because I'm not used to the </w:t>
      </w:r>
      <w:r>
        <w:rPr>
          <w:rFonts w:ascii="Times New Roman" w:hAnsi="Times New Roman" w:cs="Times New Roman"/>
          <w:lang w:eastAsia="zh-CN"/>
        </w:rPr>
        <w:t xml:space="preserve">Indian restaurants </w:t>
      </w:r>
      <w:r>
        <w:rPr>
          <w:rFonts w:ascii="Times New Roman" w:hAnsi="Times New Roman" w:cs="Times New Roman"/>
        </w:rPr>
        <w:t>over here.</w:t>
      </w:r>
    </w:p>
    <w:p w14:paraId="41C0A24C">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(00:58:34): That's another new skill to acquire.</w:t>
      </w:r>
    </w:p>
    <w:p w14:paraId="59D58C55">
      <w:pPr>
        <w:jc w:val="both"/>
        <w:rPr>
          <w:rFonts w:ascii="Times New Roman" w:hAnsi="Times New Roman" w:cs="Times New Roman"/>
        </w:rPr>
      </w:pPr>
      <w:r>
        <w:rPr>
          <w:rFonts w:ascii="Times New Roman" w:hAnsi="Times New Roman" w:cs="Times New Roman"/>
          <w:lang w:eastAsia="zh-CN"/>
        </w:rPr>
        <w:t xml:space="preserve">Xiao Wang </w:t>
      </w:r>
      <w:r>
        <w:rPr>
          <w:rFonts w:ascii="Times New Roman" w:hAnsi="Times New Roman" w:cs="Times New Roman"/>
        </w:rPr>
        <w:t>(00:58:35): Right.</w:t>
      </w:r>
    </w:p>
    <w:p w14:paraId="7C28C89A">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(00:58:38): OK, thank you. I would like to ask Kevin</w:t>
      </w:r>
      <w:r>
        <w:rPr>
          <w:rFonts w:ascii="Times New Roman" w:hAnsi="Times New Roman" w:cs="Times New Roman"/>
          <w:lang w:eastAsia="zh-CN"/>
        </w:rPr>
        <w:t xml:space="preserve"> what the most significant difficulties and challenges you encountered while studying abroad were.</w:t>
      </w:r>
    </w:p>
    <w:p w14:paraId="7225DEDC">
      <w:pPr>
        <w:jc w:val="both"/>
        <w:rPr>
          <w:rFonts w:ascii="Times New Roman" w:hAnsi="Times New Roman" w:cs="Times New Roman"/>
        </w:rPr>
      </w:pPr>
      <w:r>
        <w:rPr>
          <w:rFonts w:ascii="Times New Roman" w:hAnsi="Times New Roman" w:cs="Times New Roman"/>
          <w:lang w:eastAsia="zh-CN"/>
        </w:rPr>
        <w:t xml:space="preserve">Kevin </w:t>
      </w:r>
      <w:r>
        <w:rPr>
          <w:rFonts w:ascii="Times New Roman" w:hAnsi="Times New Roman" w:cs="Times New Roman"/>
        </w:rPr>
        <w:t xml:space="preserve">(00:58:46): The biggest difficulty I </w:t>
      </w:r>
      <w:r>
        <w:rPr>
          <w:rFonts w:ascii="Times New Roman" w:hAnsi="Times New Roman" w:cs="Times New Roman"/>
          <w:lang w:eastAsia="zh-CN"/>
        </w:rPr>
        <w:t xml:space="preserve">had </w:t>
      </w:r>
      <w:r>
        <w:rPr>
          <w:rFonts w:ascii="Times New Roman" w:hAnsi="Times New Roman" w:cs="Times New Roman"/>
        </w:rPr>
        <w:t xml:space="preserve">recently was </w:t>
      </w:r>
      <w:r>
        <w:rPr>
          <w:rFonts w:ascii="Times New Roman" w:hAnsi="Times New Roman" w:cs="Times New Roman"/>
          <w:lang w:eastAsia="zh-CN"/>
        </w:rPr>
        <w:t>during</w:t>
      </w:r>
      <w:r>
        <w:rPr>
          <w:rFonts w:ascii="Times New Roman" w:hAnsi="Times New Roman" w:cs="Times New Roman"/>
        </w:rPr>
        <w:t xml:space="preserve"> the 2022 epidemic. I was in Shanghai </w:t>
      </w:r>
      <w:r>
        <w:rPr>
          <w:rFonts w:ascii="Times New Roman" w:hAnsi="Times New Roman" w:cs="Times New Roman"/>
          <w:lang w:eastAsia="zh-CN"/>
        </w:rPr>
        <w:t xml:space="preserve">at the time, and there was no way for me to go back to Malaysia to continue my universitying, so I took </w:t>
      </w:r>
      <w:r>
        <w:rPr>
          <w:rFonts w:ascii="Times New Roman" w:hAnsi="Times New Roman" w:cs="Times New Roman"/>
        </w:rPr>
        <w:t>classes o</w:t>
      </w:r>
      <w:r>
        <w:rPr>
          <w:rFonts w:hint="eastAsia" w:ascii="Times New Roman" w:hAnsi="Times New Roman" w:cs="Times New Roman"/>
          <w:lang w:val="en-US" w:eastAsia="zh-CN"/>
        </w:rPr>
        <w:t>n</w:t>
      </w:r>
      <w:r>
        <w:rPr>
          <w:rFonts w:ascii="Times New Roman" w:hAnsi="Times New Roman" w:cs="Times New Roman"/>
        </w:rPr>
        <w:t>line. However</w:t>
      </w:r>
      <w:r>
        <w:rPr>
          <w:rFonts w:ascii="Times New Roman" w:hAnsi="Times New Roman" w:cs="Times New Roman"/>
          <w:lang w:eastAsia="zh-CN"/>
        </w:rPr>
        <w:t xml:space="preserve">, </w:t>
      </w:r>
      <w:r>
        <w:rPr>
          <w:rFonts w:ascii="Times New Roman" w:hAnsi="Times New Roman" w:cs="Times New Roman"/>
        </w:rPr>
        <w:t xml:space="preserve">I was very afraid that when I went back in September to take classes offline, I wouldn't be able to speak English. </w:t>
      </w:r>
      <w:r>
        <w:rPr>
          <w:rFonts w:ascii="Times New Roman" w:hAnsi="Times New Roman" w:cs="Times New Roman"/>
          <w:lang w:eastAsia="zh-CN"/>
        </w:rPr>
        <w:t xml:space="preserve">In fact, I </w:t>
      </w:r>
      <w:r>
        <w:rPr>
          <w:rFonts w:ascii="Times New Roman" w:hAnsi="Times New Roman" w:cs="Times New Roman"/>
        </w:rPr>
        <w:t xml:space="preserve">can speak English in my head, and I have no problem at all typing </w:t>
      </w:r>
      <w:r>
        <w:rPr>
          <w:rFonts w:ascii="Times New Roman" w:hAnsi="Times New Roman" w:cs="Times New Roman"/>
          <w:lang w:eastAsia="zh-CN"/>
        </w:rPr>
        <w:t xml:space="preserve">out English. </w:t>
      </w:r>
      <w:r>
        <w:rPr>
          <w:rFonts w:ascii="Times New Roman" w:hAnsi="Times New Roman" w:cs="Times New Roman"/>
        </w:rPr>
        <w:t xml:space="preserve">But </w:t>
      </w:r>
      <w:r>
        <w:rPr>
          <w:rFonts w:ascii="Times New Roman" w:hAnsi="Times New Roman" w:cs="Times New Roman"/>
          <w:lang w:eastAsia="zh-CN"/>
        </w:rPr>
        <w:t xml:space="preserve">because my </w:t>
      </w:r>
      <w:r>
        <w:rPr>
          <w:rFonts w:ascii="Times New Roman" w:hAnsi="Times New Roman" w:cs="Times New Roman"/>
        </w:rPr>
        <w:t xml:space="preserve">environment has changed, </w:t>
      </w:r>
      <w:r>
        <w:rPr>
          <w:rFonts w:ascii="Times New Roman" w:hAnsi="Times New Roman" w:cs="Times New Roman"/>
          <w:lang w:eastAsia="zh-CN"/>
        </w:rPr>
        <w:t xml:space="preserve">I </w:t>
      </w:r>
      <w:r>
        <w:rPr>
          <w:rFonts w:ascii="Times New Roman" w:hAnsi="Times New Roman" w:cs="Times New Roman"/>
        </w:rPr>
        <w:t xml:space="preserve">don't know if it's an advantage or a disadvantage, but I just adapted too quickly, and I forgot all </w:t>
      </w:r>
      <w:r>
        <w:rPr>
          <w:rFonts w:ascii="Times New Roman" w:hAnsi="Times New Roman" w:cs="Times New Roman"/>
          <w:lang w:eastAsia="zh-CN"/>
        </w:rPr>
        <w:t xml:space="preserve">the </w:t>
      </w:r>
      <w:r>
        <w:rPr>
          <w:rFonts w:ascii="Times New Roman" w:hAnsi="Times New Roman" w:cs="Times New Roman"/>
        </w:rPr>
        <w:t xml:space="preserve">things </w:t>
      </w:r>
      <w:r>
        <w:rPr>
          <w:rFonts w:ascii="Times New Roman" w:hAnsi="Times New Roman" w:cs="Times New Roman"/>
          <w:lang w:eastAsia="zh-CN"/>
        </w:rPr>
        <w:t xml:space="preserve">I learnt in Malaysia </w:t>
      </w:r>
      <w:r>
        <w:rPr>
          <w:rFonts w:ascii="Times New Roman" w:hAnsi="Times New Roman" w:cs="Times New Roman"/>
        </w:rPr>
        <w:t xml:space="preserve">as soon as I came back home. There are </w:t>
      </w:r>
      <w:r>
        <w:rPr>
          <w:rFonts w:ascii="Times New Roman" w:hAnsi="Times New Roman" w:cs="Times New Roman"/>
          <w:lang w:eastAsia="zh-CN"/>
        </w:rPr>
        <w:t xml:space="preserve">even </w:t>
      </w:r>
      <w:r>
        <w:rPr>
          <w:rFonts w:ascii="Times New Roman" w:hAnsi="Times New Roman" w:cs="Times New Roman"/>
        </w:rPr>
        <w:t xml:space="preserve">times when I speak </w:t>
      </w:r>
      <w:r>
        <w:rPr>
          <w:rFonts w:ascii="Times New Roman" w:hAnsi="Times New Roman" w:cs="Times New Roman"/>
          <w:lang w:eastAsia="zh-CN"/>
        </w:rPr>
        <w:t>to</w:t>
      </w:r>
      <w:r>
        <w:rPr>
          <w:rFonts w:hint="eastAsia" w:ascii="Times New Roman" w:hAnsi="Times New Roman" w:cs="Times New Roman"/>
          <w:lang w:val="en-US" w:eastAsia="zh-CN"/>
        </w:rPr>
        <w:t xml:space="preserve"> Malaysian</w:t>
      </w:r>
      <w:r>
        <w:rPr>
          <w:rFonts w:ascii="Times New Roman" w:hAnsi="Times New Roman" w:cs="Times New Roman"/>
          <w:lang w:eastAsia="zh-CN"/>
        </w:rPr>
        <w:t xml:space="preserve"> </w:t>
      </w:r>
      <w:r>
        <w:rPr>
          <w:rFonts w:ascii="Times New Roman" w:hAnsi="Times New Roman" w:cs="Times New Roman"/>
        </w:rPr>
        <w:t xml:space="preserve">Chinese too much, and </w:t>
      </w:r>
      <w:r>
        <w:rPr>
          <w:rFonts w:ascii="Times New Roman" w:hAnsi="Times New Roman" w:cs="Times New Roman"/>
          <w:lang w:eastAsia="zh-CN"/>
        </w:rPr>
        <w:t xml:space="preserve">I forget </w:t>
      </w:r>
      <w:r>
        <w:rPr>
          <w:rFonts w:ascii="Times New Roman" w:hAnsi="Times New Roman" w:cs="Times New Roman"/>
        </w:rPr>
        <w:t>how to speak Mandarin.</w:t>
      </w:r>
    </w:p>
    <w:p w14:paraId="41616148">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(00:59:30): </w:t>
      </w:r>
      <w:r>
        <w:rPr>
          <w:rFonts w:ascii="Times New Roman" w:hAnsi="Times New Roman" w:cs="Times New Roman"/>
          <w:lang w:eastAsia="zh-CN"/>
        </w:rPr>
        <w:t>And how do you deal with these challenges?</w:t>
      </w:r>
    </w:p>
    <w:p w14:paraId="6C097557">
      <w:pPr>
        <w:jc w:val="both"/>
        <w:rPr>
          <w:rFonts w:ascii="Times New Roman" w:hAnsi="Times New Roman" w:cs="Times New Roman"/>
        </w:rPr>
      </w:pPr>
      <w:r>
        <w:rPr>
          <w:rFonts w:ascii="Times New Roman" w:hAnsi="Times New Roman" w:cs="Times New Roman"/>
          <w:lang w:eastAsia="zh-CN"/>
        </w:rPr>
        <w:t>Kevin</w:t>
      </w:r>
      <w:r>
        <w:rPr>
          <w:rFonts w:ascii="Times New Roman" w:hAnsi="Times New Roman" w:cs="Times New Roman"/>
        </w:rPr>
        <w:t xml:space="preserve">(00:59:31): </w:t>
      </w:r>
      <w:r>
        <w:rPr>
          <w:rFonts w:ascii="Times New Roman" w:hAnsi="Times New Roman" w:cs="Times New Roman"/>
          <w:lang w:val="en-US" w:eastAsia="zh-CN"/>
        </w:rPr>
        <w:t>Going to a one-on-one online lesson with a foreign tutor helped me overcome it. Although it was simply a daily conversation or free talk, I also hoped that I wouldn't lose the English language sense and style of thinking.</w:t>
      </w:r>
    </w:p>
    <w:p w14:paraId="29165810">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(00:59:54): Are you </w:t>
      </w:r>
      <w:r>
        <w:rPr>
          <w:rFonts w:ascii="Times New Roman" w:hAnsi="Times New Roman" w:cs="Times New Roman"/>
          <w:lang w:eastAsia="zh-CN"/>
        </w:rPr>
        <w:t xml:space="preserve">still </w:t>
      </w:r>
      <w:r>
        <w:rPr>
          <w:rFonts w:ascii="Times New Roman" w:hAnsi="Times New Roman" w:cs="Times New Roman"/>
        </w:rPr>
        <w:t>taking online lessons with a tutor?</w:t>
      </w:r>
    </w:p>
    <w:p w14:paraId="57C6C3E9">
      <w:pPr>
        <w:jc w:val="both"/>
        <w:rPr>
          <w:rFonts w:ascii="Times New Roman" w:hAnsi="Times New Roman" w:cs="Times New Roman"/>
          <w:lang w:eastAsia="zh-CN"/>
        </w:rPr>
      </w:pPr>
      <w:r>
        <w:rPr>
          <w:rFonts w:ascii="Times New Roman" w:hAnsi="Times New Roman" w:cs="Times New Roman"/>
          <w:lang w:eastAsia="zh-CN"/>
        </w:rPr>
        <w:t>Kevin</w:t>
      </w:r>
      <w:r>
        <w:rPr>
          <w:rFonts w:ascii="Times New Roman" w:hAnsi="Times New Roman" w:cs="Times New Roman"/>
        </w:rPr>
        <w:t>(00:59:57): No, now at university is enough</w:t>
      </w:r>
      <w:r>
        <w:rPr>
          <w:rFonts w:ascii="Times New Roman" w:hAnsi="Times New Roman" w:cs="Times New Roman"/>
          <w:lang w:eastAsia="zh-CN"/>
        </w:rPr>
        <w:t xml:space="preserve">. </w:t>
      </w:r>
    </w:p>
    <w:p w14:paraId="5E662690">
      <w:pPr>
        <w:jc w:val="both"/>
        <w:rPr>
          <w:rFonts w:ascii="Times New Roman" w:hAnsi="Times New Roman" w:cs="Times New Roman"/>
        </w:rPr>
      </w:pPr>
      <w:r>
        <w:rPr>
          <w:rFonts w:ascii="Times New Roman" w:hAnsi="Times New Roman" w:cs="Times New Roman"/>
          <w:lang w:eastAsia="zh-CN"/>
        </w:rPr>
        <w:t>I</w:t>
      </w:r>
      <w:r>
        <w:rPr>
          <w:rFonts w:hint="default" w:ascii="Times New Roman" w:hAnsi="Times New Roman" w:cs="Times New Roman"/>
          <w:lang w:eastAsia="zh-CN"/>
        </w:rPr>
        <w:t> can discuss practicing with the many international students at the university .</w:t>
      </w:r>
    </w:p>
    <w:p w14:paraId="759E7224">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(01:00:</w:t>
      </w:r>
      <w:r>
        <w:rPr>
          <w:rFonts w:ascii="Times New Roman" w:hAnsi="Times New Roman" w:cs="Times New Roman"/>
          <w:lang w:eastAsia="zh-CN"/>
        </w:rPr>
        <w:t>5</w:t>
      </w:r>
      <w:r>
        <w:rPr>
          <w:rFonts w:ascii="Times New Roman" w:hAnsi="Times New Roman" w:cs="Times New Roman"/>
        </w:rPr>
        <w:t>): OK, so have you ever encountered this kind of situation that you can't accept because of cultural differences? For example, if you want to wear long trousers and long sleeves in the library, you can't wear slippers, will your university do that?</w:t>
      </w:r>
    </w:p>
    <w:p w14:paraId="059BE5EB">
      <w:pPr>
        <w:jc w:val="both"/>
        <w:rPr>
          <w:rFonts w:ascii="Times New Roman" w:hAnsi="Times New Roman" w:cs="Times New Roman"/>
        </w:rPr>
      </w:pPr>
      <w:r>
        <w:rPr>
          <w:rFonts w:ascii="Times New Roman" w:hAnsi="Times New Roman" w:cs="Times New Roman"/>
          <w:lang w:eastAsia="zh-CN"/>
        </w:rPr>
        <w:t xml:space="preserve">Kevin </w:t>
      </w:r>
      <w:r>
        <w:rPr>
          <w:rFonts w:ascii="Times New Roman" w:hAnsi="Times New Roman" w:cs="Times New Roman"/>
        </w:rPr>
        <w:t xml:space="preserve">(01:00:12): That kind of </w:t>
      </w:r>
      <w:r>
        <w:rPr>
          <w:rFonts w:ascii="Times New Roman" w:hAnsi="Times New Roman" w:cs="Times New Roman"/>
          <w:lang w:eastAsia="zh-CN"/>
        </w:rPr>
        <w:t xml:space="preserve">rule is impossible at our university </w:t>
      </w:r>
      <w:r>
        <w:rPr>
          <w:rFonts w:ascii="Times New Roman" w:hAnsi="Times New Roman" w:cs="Times New Roman"/>
        </w:rPr>
        <w:t xml:space="preserve">because there are too many people </w:t>
      </w:r>
      <w:r>
        <w:rPr>
          <w:rFonts w:ascii="Times New Roman" w:hAnsi="Times New Roman" w:cs="Times New Roman"/>
          <w:lang w:eastAsia="zh-CN"/>
        </w:rPr>
        <w:t>in all kinds of dresses</w:t>
      </w:r>
      <w:r>
        <w:rPr>
          <w:rFonts w:ascii="Times New Roman" w:hAnsi="Times New Roman" w:cs="Times New Roman"/>
        </w:rPr>
        <w:t xml:space="preserve">. </w:t>
      </w:r>
      <w:r>
        <w:rPr>
          <w:rFonts w:ascii="Times New Roman" w:hAnsi="Times New Roman" w:cs="Times New Roman"/>
          <w:lang w:eastAsia="zh-CN"/>
        </w:rPr>
        <w:t xml:space="preserve">One could even say that it </w:t>
      </w:r>
      <w:r>
        <w:rPr>
          <w:rFonts w:ascii="Times New Roman" w:hAnsi="Times New Roman" w:cs="Times New Roman"/>
        </w:rPr>
        <w:t xml:space="preserve">doesn't matter if you go straight cos </w:t>
      </w:r>
      <w:r>
        <w:rPr>
          <w:rFonts w:ascii="Times New Roman" w:hAnsi="Times New Roman" w:cs="Times New Roman"/>
          <w:lang w:eastAsia="zh-CN"/>
        </w:rPr>
        <w:t xml:space="preserve">to class </w:t>
      </w:r>
      <w:r>
        <w:rPr>
          <w:rFonts w:ascii="Times New Roman" w:hAnsi="Times New Roman" w:cs="Times New Roman"/>
        </w:rPr>
        <w:t xml:space="preserve">in our university. </w:t>
      </w:r>
      <w:r>
        <w:rPr>
          <w:rFonts w:ascii="Times New Roman" w:hAnsi="Times New Roman" w:cs="Times New Roman"/>
          <w:lang w:eastAsia="zh-CN"/>
        </w:rPr>
        <w:t xml:space="preserve">Also, </w:t>
      </w:r>
      <w:r>
        <w:rPr>
          <w:rFonts w:ascii="Times New Roman" w:hAnsi="Times New Roman" w:cs="Times New Roman"/>
        </w:rPr>
        <w:t xml:space="preserve">no one cares </w:t>
      </w:r>
      <w:r>
        <w:rPr>
          <w:rFonts w:ascii="Times New Roman" w:hAnsi="Times New Roman" w:cs="Times New Roman"/>
          <w:lang w:eastAsia="zh-CN"/>
        </w:rPr>
        <w:t xml:space="preserve">what </w:t>
      </w:r>
      <w:r>
        <w:rPr>
          <w:rFonts w:ascii="Times New Roman" w:hAnsi="Times New Roman" w:cs="Times New Roman"/>
        </w:rPr>
        <w:t xml:space="preserve">make-up you want to wear, boys </w:t>
      </w:r>
      <w:r>
        <w:rPr>
          <w:rFonts w:ascii="Times New Roman" w:hAnsi="Times New Roman" w:cs="Times New Roman"/>
          <w:lang w:eastAsia="zh-CN"/>
        </w:rPr>
        <w:t>or girls.</w:t>
      </w:r>
    </w:p>
    <w:p w14:paraId="071E9093">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(01:00:40): </w:t>
      </w:r>
      <w:r>
        <w:rPr>
          <w:rFonts w:ascii="Times New Roman" w:hAnsi="Times New Roman" w:cs="Times New Roman"/>
          <w:lang w:eastAsia="zh-CN"/>
        </w:rPr>
        <w:t>Your university is more open</w:t>
      </w:r>
      <w:r>
        <w:rPr>
          <w:rFonts w:ascii="Times New Roman" w:hAnsi="Times New Roman" w:cs="Times New Roman"/>
        </w:rPr>
        <w:t>. Is it OK for you to wear short skirts in class</w:t>
      </w:r>
      <w:r>
        <w:rPr>
          <w:rFonts w:ascii="Times New Roman" w:hAnsi="Times New Roman" w:cs="Times New Roman"/>
          <w:lang w:eastAsia="zh-CN"/>
        </w:rPr>
        <w:t>?</w:t>
      </w:r>
    </w:p>
    <w:p w14:paraId="31D79911">
      <w:pPr>
        <w:jc w:val="both"/>
        <w:rPr>
          <w:rFonts w:ascii="Times New Roman" w:hAnsi="Times New Roman" w:cs="Times New Roman"/>
        </w:rPr>
      </w:pPr>
      <w:r>
        <w:rPr>
          <w:rFonts w:ascii="Times New Roman" w:hAnsi="Times New Roman" w:cs="Times New Roman"/>
          <w:lang w:eastAsia="zh-CN"/>
        </w:rPr>
        <w:t>Kevin</w:t>
      </w:r>
      <w:r>
        <w:rPr>
          <w:rFonts w:ascii="Times New Roman" w:hAnsi="Times New Roman" w:cs="Times New Roman"/>
        </w:rPr>
        <w:t xml:space="preserve">(01:00:44): </w:t>
      </w:r>
      <w:r>
        <w:rPr>
          <w:rFonts w:ascii="Times New Roman" w:hAnsi="Times New Roman" w:cs="Times New Roman"/>
          <w:lang w:eastAsia="zh-CN"/>
        </w:rPr>
        <w:t xml:space="preserve">OK, </w:t>
      </w:r>
      <w:r>
        <w:rPr>
          <w:rFonts w:ascii="Times New Roman" w:hAnsi="Times New Roman" w:cs="Times New Roman"/>
        </w:rPr>
        <w:t xml:space="preserve">honestly, as long as you don't run around university naked, there's basically nothing wrong with </w:t>
      </w:r>
      <w:r>
        <w:rPr>
          <w:rFonts w:ascii="Times New Roman" w:hAnsi="Times New Roman" w:cs="Times New Roman"/>
          <w:lang w:eastAsia="zh-CN"/>
        </w:rPr>
        <w:t>what you wear.</w:t>
      </w:r>
    </w:p>
    <w:p w14:paraId="3EA2AACD">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(01:00:53): Maybe because a lot of the people in the public institutions are native Malays and </w:t>
      </w:r>
      <w:r>
        <w:rPr>
          <w:rFonts w:ascii="Times New Roman" w:hAnsi="Times New Roman" w:cs="Times New Roman"/>
          <w:lang w:eastAsia="zh-CN"/>
        </w:rPr>
        <w:t xml:space="preserve">of the </w:t>
      </w:r>
      <w:r>
        <w:rPr>
          <w:rFonts w:ascii="Times New Roman" w:hAnsi="Times New Roman" w:cs="Times New Roman"/>
        </w:rPr>
        <w:t xml:space="preserve">Muslim </w:t>
      </w:r>
      <w:r>
        <w:rPr>
          <w:rFonts w:ascii="Times New Roman" w:hAnsi="Times New Roman" w:cs="Times New Roman"/>
          <w:lang w:eastAsia="zh-CN"/>
        </w:rPr>
        <w:t>faith</w:t>
      </w:r>
      <w:r>
        <w:rPr>
          <w:rFonts w:ascii="Times New Roman" w:hAnsi="Times New Roman" w:cs="Times New Roman"/>
        </w:rPr>
        <w:t>, the requirements are a little bit stricter.</w:t>
      </w:r>
    </w:p>
    <w:p w14:paraId="0C49B9D5">
      <w:pPr>
        <w:jc w:val="both"/>
        <w:rPr>
          <w:rFonts w:ascii="Times New Roman" w:hAnsi="Times New Roman" w:cs="Times New Roman"/>
        </w:rPr>
      </w:pPr>
      <w:r>
        <w:rPr>
          <w:rFonts w:ascii="Times New Roman" w:hAnsi="Times New Roman" w:cs="Times New Roman"/>
          <w:lang w:eastAsia="zh-CN"/>
        </w:rPr>
        <w:t>Kevin</w:t>
      </w:r>
      <w:r>
        <w:rPr>
          <w:rFonts w:ascii="Times New Roman" w:hAnsi="Times New Roman" w:cs="Times New Roman"/>
        </w:rPr>
        <w:t xml:space="preserve">(01:01:08): Yeah, so </w:t>
      </w:r>
      <w:r>
        <w:rPr>
          <w:rFonts w:ascii="Times New Roman" w:hAnsi="Times New Roman" w:cs="Times New Roman"/>
          <w:lang w:eastAsia="zh-CN"/>
        </w:rPr>
        <w:t>our university is quite international. T</w:t>
      </w:r>
      <w:r>
        <w:rPr>
          <w:rFonts w:ascii="Times New Roman" w:hAnsi="Times New Roman" w:cs="Times New Roman"/>
        </w:rPr>
        <w:t>here are people from different countries and places. E</w:t>
      </w:r>
      <w:r>
        <w:rPr>
          <w:rFonts w:ascii="Times New Roman" w:hAnsi="Times New Roman" w:cs="Times New Roman"/>
          <w:lang w:eastAsia="zh-CN"/>
        </w:rPr>
        <w:t xml:space="preserve">veryone </w:t>
      </w:r>
      <w:r>
        <w:rPr>
          <w:rFonts w:ascii="Times New Roman" w:hAnsi="Times New Roman" w:cs="Times New Roman"/>
        </w:rPr>
        <w:t>is really hip</w:t>
      </w:r>
      <w:r>
        <w:rPr>
          <w:rFonts w:ascii="Times New Roman" w:hAnsi="Times New Roman" w:cs="Times New Roman"/>
          <w:lang w:eastAsia="zh-CN"/>
        </w:rPr>
        <w:t>.</w:t>
      </w:r>
      <w:r>
        <w:rPr>
          <w:rFonts w:ascii="Times New Roman" w:hAnsi="Times New Roman" w:cs="Times New Roman"/>
        </w:rPr>
        <w:t xml:space="preserve"> We also have a design university that specialises in design, and every year, they have their graduation show in the university.</w:t>
      </w:r>
    </w:p>
    <w:p w14:paraId="41409446">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(01:01:33): </w:t>
      </w:r>
      <w:r>
        <w:rPr>
          <w:rFonts w:ascii="Times New Roman" w:hAnsi="Times New Roman" w:cs="Times New Roman"/>
          <w:lang w:eastAsia="zh-CN"/>
        </w:rPr>
        <w:t>OK</w:t>
      </w:r>
      <w:r>
        <w:rPr>
          <w:rFonts w:ascii="Times New Roman" w:hAnsi="Times New Roman" w:cs="Times New Roman"/>
        </w:rPr>
        <w:t xml:space="preserve">, so there are no cross-cultural differences </w:t>
      </w:r>
      <w:r>
        <w:rPr>
          <w:rFonts w:ascii="Times New Roman" w:hAnsi="Times New Roman" w:cs="Times New Roman"/>
          <w:lang w:eastAsia="zh-CN"/>
        </w:rPr>
        <w:t xml:space="preserve">that exist when </w:t>
      </w:r>
      <w:r>
        <w:rPr>
          <w:rFonts w:ascii="Times New Roman" w:hAnsi="Times New Roman" w:cs="Times New Roman"/>
        </w:rPr>
        <w:t>you make an appointment to meet with your tutor</w:t>
      </w:r>
      <w:r>
        <w:rPr>
          <w:rFonts w:hint="eastAsia" w:ascii="Times New Roman" w:hAnsi="Times New Roman" w:cs="Times New Roman"/>
          <w:lang w:eastAsia="zh-CN"/>
        </w:rPr>
        <w:t>. For</w:t>
      </w:r>
      <w:r>
        <w:rPr>
          <w:rFonts w:ascii="Times New Roman" w:hAnsi="Times New Roman" w:cs="Times New Roman"/>
        </w:rPr>
        <w:t xml:space="preserve"> example, it's not up to you to decide when you want to meet him. It's up to him.</w:t>
      </w:r>
    </w:p>
    <w:p w14:paraId="4343B45B">
      <w:pPr>
        <w:jc w:val="both"/>
        <w:rPr>
          <w:rFonts w:ascii="Times New Roman" w:hAnsi="Times New Roman" w:cs="Times New Roman"/>
        </w:rPr>
      </w:pPr>
      <w:r>
        <w:rPr>
          <w:rFonts w:ascii="Times New Roman" w:hAnsi="Times New Roman" w:cs="Times New Roman"/>
          <w:lang w:eastAsia="zh-CN"/>
        </w:rPr>
        <w:t>Kevin</w:t>
      </w:r>
      <w:r>
        <w:rPr>
          <w:rFonts w:ascii="Times New Roman" w:hAnsi="Times New Roman" w:cs="Times New Roman"/>
        </w:rPr>
        <w:t xml:space="preserve">(01:01:45): Our </w:t>
      </w:r>
      <w:r>
        <w:rPr>
          <w:rFonts w:ascii="Times New Roman" w:hAnsi="Times New Roman" w:cs="Times New Roman"/>
          <w:lang w:eastAsia="zh-CN"/>
        </w:rPr>
        <w:t xml:space="preserve">professors and lecturers </w:t>
      </w:r>
      <w:r>
        <w:rPr>
          <w:rFonts w:ascii="Times New Roman" w:hAnsi="Times New Roman" w:cs="Times New Roman"/>
        </w:rPr>
        <w:t xml:space="preserve">will post </w:t>
      </w:r>
      <w:r>
        <w:rPr>
          <w:rFonts w:ascii="Times New Roman" w:hAnsi="Times New Roman" w:cs="Times New Roman"/>
          <w:lang w:eastAsia="zh-CN"/>
        </w:rPr>
        <w:t xml:space="preserve">their personal schedules </w:t>
      </w:r>
      <w:r>
        <w:rPr>
          <w:rFonts w:ascii="Times New Roman" w:hAnsi="Times New Roman" w:cs="Times New Roman"/>
        </w:rPr>
        <w:t xml:space="preserve">directly on campus before the start of the university year. You can make an appointment with all the teachers I've met during these times, </w:t>
      </w:r>
      <w:r>
        <w:rPr>
          <w:rFonts w:ascii="Times New Roman" w:hAnsi="Times New Roman" w:cs="Times New Roman"/>
          <w:lang w:eastAsia="zh-CN"/>
        </w:rPr>
        <w:t xml:space="preserve">either by </w:t>
      </w:r>
      <w:r>
        <w:rPr>
          <w:rFonts w:ascii="Times New Roman" w:hAnsi="Times New Roman" w:cs="Times New Roman"/>
        </w:rPr>
        <w:t>email or telegram</w:t>
      </w:r>
      <w:r>
        <w:rPr>
          <w:rFonts w:ascii="Times New Roman" w:hAnsi="Times New Roman" w:cs="Times New Roman"/>
          <w:lang w:eastAsia="zh-CN"/>
        </w:rPr>
        <w:t xml:space="preserve">. </w:t>
      </w:r>
      <w:r>
        <w:rPr>
          <w:rFonts w:ascii="Times New Roman" w:hAnsi="Times New Roman" w:cs="Times New Roman"/>
        </w:rPr>
        <w:t xml:space="preserve">Then he </w:t>
      </w:r>
      <w:r>
        <w:rPr>
          <w:rFonts w:ascii="Times New Roman" w:hAnsi="Times New Roman" w:cs="Times New Roman"/>
          <w:lang w:eastAsia="zh-CN"/>
        </w:rPr>
        <w:t xml:space="preserve">will reply that he will </w:t>
      </w:r>
      <w:r>
        <w:rPr>
          <w:rFonts w:ascii="Times New Roman" w:hAnsi="Times New Roman" w:cs="Times New Roman"/>
        </w:rPr>
        <w:t>see you in university or online.</w:t>
      </w:r>
    </w:p>
    <w:p w14:paraId="6648A993">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(01:02:12): Wow, this is great. It is </w:t>
      </w:r>
      <w:r>
        <w:rPr>
          <w:rFonts w:ascii="Times New Roman" w:hAnsi="Times New Roman" w:cs="Times New Roman"/>
          <w:lang w:eastAsia="zh-CN"/>
        </w:rPr>
        <w:t xml:space="preserve">very </w:t>
      </w:r>
      <w:r>
        <w:rPr>
          <w:rFonts w:ascii="Times New Roman" w:hAnsi="Times New Roman" w:cs="Times New Roman"/>
        </w:rPr>
        <w:t xml:space="preserve">easy to </w:t>
      </w:r>
      <w:r>
        <w:rPr>
          <w:rFonts w:hint="eastAsia" w:ascii="Times New Roman" w:hAnsi="Times New Roman" w:cs="Times New Roman"/>
          <w:lang w:eastAsia="zh-CN"/>
        </w:rPr>
        <w:t>contact them</w:t>
      </w:r>
      <w:r>
        <w:rPr>
          <w:rFonts w:ascii="Times New Roman" w:hAnsi="Times New Roman" w:cs="Times New Roman"/>
          <w:lang w:eastAsia="zh-CN"/>
        </w:rPr>
        <w:t>.</w:t>
      </w:r>
    </w:p>
    <w:p w14:paraId="7E8F01C7">
      <w:pPr>
        <w:jc w:val="both"/>
        <w:rPr>
          <w:rFonts w:ascii="Times New Roman" w:hAnsi="Times New Roman" w:cs="Times New Roman"/>
        </w:rPr>
      </w:pPr>
      <w:r>
        <w:rPr>
          <w:rFonts w:ascii="Times New Roman" w:hAnsi="Times New Roman" w:cs="Times New Roman"/>
          <w:lang w:eastAsia="zh-CN"/>
        </w:rPr>
        <w:t>Kevin</w:t>
      </w:r>
      <w:r>
        <w:rPr>
          <w:rFonts w:ascii="Times New Roman" w:hAnsi="Times New Roman" w:cs="Times New Roman"/>
        </w:rPr>
        <w:t xml:space="preserve">(01:02:14): Right. It's more convenient, and you'll save a lot of time if you all make your schedules clear on both sides from the start. As long as </w:t>
      </w:r>
      <w:r>
        <w:rPr>
          <w:rFonts w:ascii="Times New Roman" w:hAnsi="Times New Roman" w:cs="Times New Roman"/>
          <w:lang w:eastAsia="zh-CN"/>
        </w:rPr>
        <w:t xml:space="preserve">the teacher </w:t>
      </w:r>
      <w:r>
        <w:rPr>
          <w:rFonts w:ascii="Times New Roman" w:hAnsi="Times New Roman" w:cs="Times New Roman"/>
        </w:rPr>
        <w:t>is online, he will definitely get back to you.</w:t>
      </w:r>
    </w:p>
    <w:p w14:paraId="139EA323">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(01:02:59): OK, please ask Sun to share with us what the most serious difficulties and challenges you encountered during your study abroad were.</w:t>
      </w:r>
    </w:p>
    <w:p w14:paraId="77097463">
      <w:pPr>
        <w:jc w:val="both"/>
        <w:rPr>
          <w:rFonts w:ascii="Times New Roman" w:hAnsi="Times New Roman" w:cs="Times New Roman"/>
        </w:rPr>
      </w:pPr>
      <w:r>
        <w:rPr>
          <w:rFonts w:ascii="Times New Roman" w:hAnsi="Times New Roman" w:cs="Times New Roman"/>
        </w:rPr>
        <w:t xml:space="preserve">XiaoSun(01:03:11): Academically, I can speak pretty well, and I'm a very typical </w:t>
      </w:r>
      <w:r>
        <w:rPr>
          <w:rFonts w:ascii="Times New Roman" w:hAnsi="Times New Roman" w:cs="Times New Roman"/>
          <w:lang w:eastAsia="zh-CN"/>
        </w:rPr>
        <w:t xml:space="preserve">E </w:t>
      </w:r>
      <w:r>
        <w:rPr>
          <w:rFonts w:ascii="Times New Roman" w:hAnsi="Times New Roman" w:cs="Times New Roman"/>
        </w:rPr>
        <w:t xml:space="preserve">person, that is, it's hard not to speak for five minutes, so I'll just say whatever I have to say, and </w:t>
      </w:r>
      <w:r>
        <w:rPr>
          <w:rFonts w:ascii="Times New Roman" w:hAnsi="Times New Roman" w:cs="Times New Roman"/>
          <w:lang w:eastAsia="zh-CN"/>
        </w:rPr>
        <w:t xml:space="preserve">that </w:t>
      </w:r>
      <w:r>
        <w:rPr>
          <w:rFonts w:ascii="Times New Roman" w:hAnsi="Times New Roman" w:cs="Times New Roman"/>
        </w:rPr>
        <w:t xml:space="preserve">will actually </w:t>
      </w:r>
      <w:r>
        <w:rPr>
          <w:rFonts w:ascii="Times New Roman" w:hAnsi="Times New Roman" w:cs="Times New Roman"/>
          <w:lang w:eastAsia="zh-CN"/>
        </w:rPr>
        <w:t>help</w:t>
      </w:r>
      <w:r>
        <w:rPr>
          <w:rFonts w:ascii="Times New Roman" w:hAnsi="Times New Roman" w:cs="Times New Roman"/>
        </w:rPr>
        <w:t xml:space="preserve"> to improve my English level. But my </w:t>
      </w:r>
      <w:r>
        <w:rPr>
          <w:rFonts w:ascii="Times New Roman" w:hAnsi="Times New Roman" w:cs="Times New Roman"/>
          <w:lang w:eastAsia="zh-CN"/>
        </w:rPr>
        <w:t xml:space="preserve">biggest </w:t>
      </w:r>
      <w:r>
        <w:rPr>
          <w:rFonts w:ascii="Times New Roman" w:hAnsi="Times New Roman" w:cs="Times New Roman"/>
        </w:rPr>
        <w:t>difficulty is reading English, and</w:t>
      </w:r>
      <w:r>
        <w:rPr>
          <w:rFonts w:ascii="Times New Roman" w:hAnsi="Times New Roman" w:cs="Times New Roman"/>
          <w:lang w:eastAsia="zh-CN"/>
        </w:rPr>
        <w:t xml:space="preserve"> </w:t>
      </w:r>
      <w:r>
        <w:rPr>
          <w:rFonts w:ascii="Times New Roman" w:hAnsi="Times New Roman" w:cs="Times New Roman"/>
        </w:rPr>
        <w:t xml:space="preserve">I'm relying a bit too much on the translator now. Often, I've reached the point where I don't want to read it myself. </w:t>
      </w:r>
      <w:r>
        <w:rPr>
          <w:rFonts w:ascii="Times New Roman" w:hAnsi="Times New Roman" w:cs="Times New Roman"/>
          <w:lang w:eastAsia="zh-CN"/>
        </w:rPr>
        <w:t xml:space="preserve">I just want to convert it with one click using </w:t>
      </w:r>
      <w:r>
        <w:rPr>
          <w:rFonts w:ascii="Times New Roman" w:hAnsi="Times New Roman" w:cs="Times New Roman"/>
        </w:rPr>
        <w:t xml:space="preserve">Youtao Translator. Another thing is diet. Because I really need to eat from this aspect to get a sense of well-being, I came here in the first week because of discomfort </w:t>
      </w:r>
      <w:r>
        <w:rPr>
          <w:rFonts w:ascii="Times New Roman" w:hAnsi="Times New Roman" w:cs="Times New Roman"/>
          <w:lang w:eastAsia="zh-CN"/>
        </w:rPr>
        <w:t xml:space="preserve">caused by </w:t>
      </w:r>
      <w:r>
        <w:rPr>
          <w:rFonts w:ascii="Times New Roman" w:hAnsi="Times New Roman" w:cs="Times New Roman"/>
        </w:rPr>
        <w:t>acute gastroenteritis</w:t>
      </w:r>
      <w:r>
        <w:rPr>
          <w:rFonts w:ascii="Times New Roman" w:hAnsi="Times New Roman" w:cs="Times New Roman"/>
          <w:lang w:eastAsia="zh-CN"/>
        </w:rPr>
        <w:t xml:space="preserve"> </w:t>
      </w:r>
      <w:r>
        <w:rPr>
          <w:rFonts w:ascii="Times New Roman" w:hAnsi="Times New Roman" w:cs="Times New Roman"/>
        </w:rPr>
        <w:t xml:space="preserve">fever for four days. The daytime is also afraid of </w:t>
      </w:r>
      <w:r>
        <w:rPr>
          <w:rFonts w:ascii="Times New Roman" w:hAnsi="Times New Roman" w:cs="Times New Roman"/>
          <w:lang w:eastAsia="zh-CN"/>
        </w:rPr>
        <w:t xml:space="preserve">delaying the progress of the course, so </w:t>
      </w:r>
      <w:r>
        <w:rPr>
          <w:rFonts w:ascii="Times New Roman" w:hAnsi="Times New Roman" w:cs="Times New Roman"/>
        </w:rPr>
        <w:t xml:space="preserve">I do not dare not go to </w:t>
      </w:r>
      <w:r>
        <w:rPr>
          <w:rFonts w:hint="eastAsia" w:ascii="Times New Roman" w:hAnsi="Times New Roman" w:cs="Times New Roman"/>
          <w:lang w:eastAsia="zh-CN"/>
        </w:rPr>
        <w:t>university</w:t>
      </w:r>
      <w:r>
        <w:rPr>
          <w:rFonts w:ascii="Times New Roman" w:hAnsi="Times New Roman" w:cs="Times New Roman"/>
        </w:rPr>
        <w:t xml:space="preserve"> and do not dare to ask for leave. So I didn't dare to go to class, nor did I dare to take a leave of absence. I just held on </w:t>
      </w:r>
      <w:r>
        <w:rPr>
          <w:rFonts w:ascii="Times New Roman" w:hAnsi="Times New Roman" w:cs="Times New Roman"/>
          <w:lang w:eastAsia="zh-CN"/>
        </w:rPr>
        <w:t xml:space="preserve">with the illness and </w:t>
      </w:r>
      <w:r>
        <w:rPr>
          <w:rFonts w:ascii="Times New Roman" w:hAnsi="Times New Roman" w:cs="Times New Roman"/>
        </w:rPr>
        <w:t>went to class with a fever. At that moment, I was really homesick because I didn't encounter any big difficulties in my studies here</w:t>
      </w:r>
      <w:r>
        <w:rPr>
          <w:rFonts w:ascii="Times New Roman" w:hAnsi="Times New Roman" w:cs="Times New Roman"/>
          <w:lang w:eastAsia="zh-CN"/>
        </w:rPr>
        <w:t xml:space="preserve">. </w:t>
      </w:r>
      <w:r>
        <w:rPr>
          <w:rFonts w:hint="eastAsia" w:ascii="Times New Roman" w:hAnsi="Times New Roman" w:cs="Times New Roman"/>
          <w:lang w:eastAsia="zh-CN"/>
        </w:rPr>
        <w:t>The</w:t>
      </w:r>
      <w:r>
        <w:rPr>
          <w:rFonts w:ascii="Times New Roman" w:hAnsi="Times New Roman" w:cs="Times New Roman"/>
          <w:lang w:eastAsia="zh-CN"/>
        </w:rPr>
        <w:t xml:space="preserve"> place </w:t>
      </w:r>
      <w:r>
        <w:rPr>
          <w:rFonts w:ascii="Times New Roman" w:hAnsi="Times New Roman" w:cs="Times New Roman"/>
        </w:rPr>
        <w:t xml:space="preserve">I </w:t>
      </w:r>
      <w:r>
        <w:rPr>
          <w:rFonts w:ascii="Times New Roman" w:hAnsi="Times New Roman" w:cs="Times New Roman"/>
          <w:lang w:eastAsia="zh-CN"/>
        </w:rPr>
        <w:t xml:space="preserve">rented </w:t>
      </w:r>
      <w:r>
        <w:rPr>
          <w:rFonts w:ascii="Times New Roman" w:hAnsi="Times New Roman" w:cs="Times New Roman"/>
        </w:rPr>
        <w:t xml:space="preserve">was quite remote, </w:t>
      </w:r>
      <w:r>
        <w:rPr>
          <w:rFonts w:ascii="Times New Roman" w:hAnsi="Times New Roman" w:cs="Times New Roman"/>
          <w:lang w:eastAsia="zh-CN"/>
        </w:rPr>
        <w:t xml:space="preserve">and </w:t>
      </w:r>
      <w:r>
        <w:rPr>
          <w:rFonts w:ascii="Times New Roman" w:hAnsi="Times New Roman" w:cs="Times New Roman"/>
        </w:rPr>
        <w:t xml:space="preserve">there were many foreign workers, so I didn't dare to go out alone for </w:t>
      </w:r>
      <w:r>
        <w:rPr>
          <w:rFonts w:ascii="Times New Roman" w:hAnsi="Times New Roman" w:cs="Times New Roman"/>
          <w:lang w:eastAsia="zh-CN"/>
        </w:rPr>
        <w:t xml:space="preserve">fear of </w:t>
      </w:r>
      <w:r>
        <w:rPr>
          <w:rFonts w:ascii="Times New Roman" w:hAnsi="Times New Roman" w:cs="Times New Roman"/>
        </w:rPr>
        <w:t xml:space="preserve">encountering sexual harassment, </w:t>
      </w:r>
      <w:r>
        <w:rPr>
          <w:rFonts w:ascii="Times New Roman" w:hAnsi="Times New Roman" w:cs="Times New Roman"/>
          <w:lang w:eastAsia="zh-CN"/>
        </w:rPr>
        <w:t xml:space="preserve">so </w:t>
      </w:r>
      <w:r>
        <w:rPr>
          <w:rFonts w:ascii="Times New Roman" w:hAnsi="Times New Roman" w:cs="Times New Roman"/>
        </w:rPr>
        <w:t>I would not feel too good.</w:t>
      </w:r>
    </w:p>
    <w:p w14:paraId="68A76B83">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(01:04:45): It is true that girls should not go out alone at night. I have a </w:t>
      </w:r>
      <w:r>
        <w:rPr>
          <w:rFonts w:ascii="Times New Roman" w:hAnsi="Times New Roman" w:cs="Times New Roman"/>
          <w:lang w:eastAsia="zh-CN"/>
        </w:rPr>
        <w:t xml:space="preserve">Malaysian </w:t>
      </w:r>
      <w:r>
        <w:rPr>
          <w:rFonts w:ascii="Times New Roman" w:hAnsi="Times New Roman" w:cs="Times New Roman"/>
        </w:rPr>
        <w:t xml:space="preserve">elder sister </w:t>
      </w:r>
      <w:r>
        <w:rPr>
          <w:rFonts w:ascii="Times New Roman" w:hAnsi="Times New Roman" w:cs="Times New Roman"/>
          <w:lang w:eastAsia="zh-CN"/>
        </w:rPr>
        <w:t xml:space="preserve">who </w:t>
      </w:r>
      <w:r>
        <w:rPr>
          <w:rFonts w:ascii="Times New Roman" w:hAnsi="Times New Roman" w:cs="Times New Roman"/>
        </w:rPr>
        <w:t>is a local and told me never to go out at night after 10</w:t>
      </w:r>
      <w:r>
        <w:rPr>
          <w:rFonts w:hint="eastAsia" w:ascii="Times New Roman" w:hAnsi="Times New Roman" w:cs="Times New Roman"/>
          <w:lang w:eastAsia="zh-CN"/>
        </w:rPr>
        <w:t xml:space="preserve"> </w:t>
      </w:r>
      <w:r>
        <w:rPr>
          <w:rFonts w:ascii="Times New Roman" w:hAnsi="Times New Roman" w:cs="Times New Roman"/>
        </w:rPr>
        <w:t>pm. S</w:t>
      </w:r>
      <w:r>
        <w:rPr>
          <w:rFonts w:ascii="Times New Roman" w:hAnsi="Times New Roman" w:cs="Times New Roman"/>
          <w:lang w:eastAsia="zh-CN"/>
        </w:rPr>
        <w:t xml:space="preserve">he </w:t>
      </w:r>
      <w:r>
        <w:rPr>
          <w:rFonts w:ascii="Times New Roman" w:hAnsi="Times New Roman" w:cs="Times New Roman"/>
        </w:rPr>
        <w:t>said it's not safe.</w:t>
      </w:r>
    </w:p>
    <w:p w14:paraId="73F0E0CB">
      <w:pPr>
        <w:jc w:val="both"/>
        <w:rPr>
          <w:rFonts w:ascii="Times New Roman" w:hAnsi="Times New Roman" w:cs="Times New Roman"/>
        </w:rPr>
      </w:pPr>
      <w:r>
        <w:rPr>
          <w:rFonts w:ascii="Times New Roman" w:hAnsi="Times New Roman" w:cs="Times New Roman"/>
          <w:lang w:eastAsia="zh-CN"/>
        </w:rPr>
        <w:t>Xiaosun</w:t>
      </w:r>
      <w:r>
        <w:rPr>
          <w:rFonts w:ascii="Times New Roman" w:hAnsi="Times New Roman" w:cs="Times New Roman"/>
        </w:rPr>
        <w:t xml:space="preserve">(01:04:58): The kind of look they give you can make you feel very aggressive </w:t>
      </w:r>
      <w:r>
        <w:rPr>
          <w:rFonts w:ascii="Times New Roman" w:hAnsi="Times New Roman" w:cs="Times New Roman"/>
          <w:lang w:eastAsia="zh-CN"/>
        </w:rPr>
        <w:t xml:space="preserve">and </w:t>
      </w:r>
      <w:r>
        <w:rPr>
          <w:rFonts w:ascii="Times New Roman" w:hAnsi="Times New Roman" w:cs="Times New Roman"/>
        </w:rPr>
        <w:t>uncomfortable.</w:t>
      </w:r>
    </w:p>
    <w:p w14:paraId="05474DC1">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(01:05:06): Yeah, I've come across that too. Also, have you encountered any situations you couldn't understand because of cultural differences? For example, the dress code of public institutions may be a bit stricter</w:t>
      </w:r>
      <w:r>
        <w:rPr>
          <w:rFonts w:ascii="Times New Roman" w:hAnsi="Times New Roman" w:cs="Times New Roman"/>
          <w:lang w:eastAsia="zh-CN"/>
        </w:rPr>
        <w:t xml:space="preserve">, </w:t>
      </w:r>
      <w:r>
        <w:rPr>
          <w:rFonts w:ascii="Times New Roman" w:hAnsi="Times New Roman" w:cs="Times New Roman"/>
        </w:rPr>
        <w:t>and the way of meeting with teachers may not be as free as yours</w:t>
      </w:r>
      <w:r>
        <w:rPr>
          <w:rFonts w:ascii="Times New Roman" w:hAnsi="Times New Roman" w:cs="Times New Roman"/>
          <w:lang w:eastAsia="zh-CN"/>
        </w:rPr>
        <w:t xml:space="preserve">. Kevin from Tate &amp; Lyle </w:t>
      </w:r>
      <w:r>
        <w:rPr>
          <w:rFonts w:ascii="Times New Roman" w:hAnsi="Times New Roman" w:cs="Times New Roman"/>
        </w:rPr>
        <w:t xml:space="preserve">said that your </w:t>
      </w:r>
      <w:r>
        <w:rPr>
          <w:rFonts w:ascii="Times New Roman" w:hAnsi="Times New Roman" w:cs="Times New Roman"/>
          <w:lang w:eastAsia="zh-CN"/>
        </w:rPr>
        <w:t xml:space="preserve">private university is a </w:t>
      </w:r>
      <w:r>
        <w:rPr>
          <w:rFonts w:ascii="Times New Roman" w:hAnsi="Times New Roman" w:cs="Times New Roman"/>
        </w:rPr>
        <w:t>bit more open and free. Is it the same as Indy</w:t>
      </w:r>
      <w:r>
        <w:rPr>
          <w:rFonts w:ascii="Times New Roman" w:hAnsi="Times New Roman" w:cs="Times New Roman"/>
          <w:lang w:eastAsia="zh-CN"/>
        </w:rPr>
        <w:t>?</w:t>
      </w:r>
    </w:p>
    <w:p w14:paraId="49E3380B">
      <w:pPr>
        <w:jc w:val="both"/>
        <w:rPr>
          <w:rFonts w:ascii="Times New Roman" w:hAnsi="Times New Roman" w:cs="Times New Roman"/>
        </w:rPr>
      </w:pPr>
      <w:r>
        <w:rPr>
          <w:rFonts w:ascii="Times New Roman" w:hAnsi="Times New Roman" w:cs="Times New Roman"/>
        </w:rPr>
        <w:t xml:space="preserve">XiaoSun(01:05:37): Same, like private colleges and universities, </w:t>
      </w:r>
      <w:r>
        <w:rPr>
          <w:rFonts w:ascii="Times New Roman" w:hAnsi="Times New Roman" w:cs="Times New Roman"/>
          <w:lang w:eastAsia="zh-CN"/>
        </w:rPr>
        <w:t xml:space="preserve">the universitys </w:t>
      </w:r>
      <w:r>
        <w:rPr>
          <w:rFonts w:ascii="Times New Roman" w:hAnsi="Times New Roman" w:cs="Times New Roman"/>
        </w:rPr>
        <w:t>don't have strict requirements on dress code</w:t>
      </w:r>
      <w:r>
        <w:rPr>
          <w:rFonts w:ascii="Times New Roman" w:hAnsi="Times New Roman" w:cs="Times New Roman"/>
          <w:lang w:eastAsia="zh-CN"/>
        </w:rPr>
        <w:t xml:space="preserve">. </w:t>
      </w:r>
      <w:r>
        <w:rPr>
          <w:rFonts w:ascii="Times New Roman" w:hAnsi="Times New Roman" w:cs="Times New Roman"/>
        </w:rPr>
        <w:t xml:space="preserve">Even because I'm afraid of heat, I sometimes wear short skirts to class, and the teacher will even praise me for wearing </w:t>
      </w:r>
      <w:r>
        <w:rPr>
          <w:rFonts w:ascii="Times New Roman" w:hAnsi="Times New Roman" w:cs="Times New Roman"/>
          <w:lang w:eastAsia="zh-CN"/>
        </w:rPr>
        <w:t xml:space="preserve">a </w:t>
      </w:r>
      <w:r>
        <w:rPr>
          <w:rFonts w:ascii="Times New Roman" w:hAnsi="Times New Roman" w:cs="Times New Roman"/>
        </w:rPr>
        <w:t xml:space="preserve">nice dress. We don't have a fixed way to meet up with teachers. For some </w:t>
      </w:r>
      <w:r>
        <w:rPr>
          <w:rFonts w:ascii="Times New Roman" w:hAnsi="Times New Roman" w:cs="Times New Roman"/>
          <w:lang w:eastAsia="zh-CN"/>
        </w:rPr>
        <w:t xml:space="preserve">courses, teachers will set up a WhatsApp </w:t>
      </w:r>
      <w:r>
        <w:rPr>
          <w:rFonts w:ascii="Times New Roman" w:hAnsi="Times New Roman" w:cs="Times New Roman"/>
        </w:rPr>
        <w:t>group</w:t>
      </w:r>
      <w:r>
        <w:rPr>
          <w:rFonts w:ascii="Times New Roman" w:hAnsi="Times New Roman" w:cs="Times New Roman"/>
          <w:lang w:eastAsia="zh-CN"/>
        </w:rPr>
        <w:t xml:space="preserve">, </w:t>
      </w:r>
      <w:r>
        <w:rPr>
          <w:rFonts w:ascii="Times New Roman" w:hAnsi="Times New Roman" w:cs="Times New Roman"/>
        </w:rPr>
        <w:t xml:space="preserve">so if you have any questions, </w:t>
      </w:r>
      <w:r>
        <w:rPr>
          <w:rFonts w:ascii="Times New Roman" w:hAnsi="Times New Roman" w:cs="Times New Roman"/>
          <w:lang w:eastAsia="zh-CN"/>
        </w:rPr>
        <w:t xml:space="preserve">you can </w:t>
      </w:r>
      <w:r>
        <w:rPr>
          <w:rFonts w:ascii="Times New Roman" w:hAnsi="Times New Roman" w:cs="Times New Roman"/>
        </w:rPr>
        <w:t>ask the teacher directly in the group</w:t>
      </w:r>
      <w:r>
        <w:rPr>
          <w:rFonts w:ascii="Times New Roman" w:hAnsi="Times New Roman" w:cs="Times New Roman"/>
          <w:lang w:eastAsia="zh-CN"/>
        </w:rPr>
        <w:t xml:space="preserve">. Of course, </w:t>
      </w:r>
      <w:r>
        <w:rPr>
          <w:rFonts w:ascii="Times New Roman" w:hAnsi="Times New Roman" w:cs="Times New Roman"/>
        </w:rPr>
        <w:t>there are some teachers</w:t>
      </w:r>
      <w:r>
        <w:rPr>
          <w:rFonts w:ascii="Times New Roman" w:hAnsi="Times New Roman" w:cs="Times New Roman"/>
          <w:lang w:eastAsia="zh-CN"/>
        </w:rPr>
        <w:t xml:space="preserve"> </w:t>
      </w:r>
      <w:r>
        <w:rPr>
          <w:rFonts w:ascii="Times New Roman" w:hAnsi="Times New Roman" w:cs="Times New Roman"/>
        </w:rPr>
        <w:t xml:space="preserve">you go to after class. He will </w:t>
      </w:r>
      <w:r>
        <w:rPr>
          <w:rFonts w:ascii="Times New Roman" w:hAnsi="Times New Roman" w:cs="Times New Roman"/>
          <w:lang w:eastAsia="zh-CN"/>
        </w:rPr>
        <w:t xml:space="preserve">tell </w:t>
      </w:r>
      <w:r>
        <w:rPr>
          <w:rFonts w:ascii="Times New Roman" w:hAnsi="Times New Roman" w:cs="Times New Roman"/>
        </w:rPr>
        <w:t>you to go to him when you first email him to confirm whether he has time. I</w:t>
      </w:r>
      <w:r>
        <w:rPr>
          <w:rFonts w:ascii="Times New Roman" w:hAnsi="Times New Roman" w:cs="Times New Roman"/>
          <w:lang w:eastAsia="zh-CN"/>
        </w:rPr>
        <w:t xml:space="preserve">f </w:t>
      </w:r>
      <w:r>
        <w:rPr>
          <w:rFonts w:ascii="Times New Roman" w:hAnsi="Times New Roman" w:cs="Times New Roman"/>
        </w:rPr>
        <w:t>he has time, he will tell you where to meet</w:t>
      </w:r>
      <w:r>
        <w:rPr>
          <w:rFonts w:ascii="Times New Roman" w:hAnsi="Times New Roman" w:cs="Times New Roman"/>
          <w:lang w:eastAsia="zh-CN"/>
        </w:rPr>
        <w:t xml:space="preserve"> and </w:t>
      </w:r>
      <w:r>
        <w:rPr>
          <w:rFonts w:ascii="Times New Roman" w:hAnsi="Times New Roman" w:cs="Times New Roman"/>
        </w:rPr>
        <w:t>what time to meet.</w:t>
      </w:r>
    </w:p>
    <w:p w14:paraId="6DE14DBF">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(01:06:18): OK, I would also like to ask Sun if your university provides some activities and services to help you quickly adapt to the local culture, learning environment, and living environment.</w:t>
      </w:r>
    </w:p>
    <w:p w14:paraId="49CFD5C2">
      <w:pPr>
        <w:jc w:val="both"/>
        <w:rPr>
          <w:rFonts w:ascii="Times New Roman" w:hAnsi="Times New Roman" w:cs="Times New Roman"/>
        </w:rPr>
      </w:pPr>
      <w:r>
        <w:rPr>
          <w:rFonts w:ascii="Times New Roman" w:hAnsi="Times New Roman" w:cs="Times New Roman"/>
          <w:lang w:eastAsia="zh-CN"/>
        </w:rPr>
        <w:t>Xiaosun</w:t>
      </w:r>
      <w:r>
        <w:rPr>
          <w:rFonts w:ascii="Times New Roman" w:hAnsi="Times New Roman" w:cs="Times New Roman"/>
        </w:rPr>
        <w:t>(01:06:34): Yes, our university is quite special. It was bought by the Chinese Hope Group. So, we have a special international department on this campus, and there are Chinese teachers in the international department who are responsible for managing Chinese students</w:t>
      </w:r>
      <w:r>
        <w:rPr>
          <w:rFonts w:ascii="Times New Roman" w:hAnsi="Times New Roman" w:cs="Times New Roman"/>
          <w:lang w:eastAsia="zh-CN"/>
        </w:rPr>
        <w:t xml:space="preserve">. </w:t>
      </w:r>
      <w:r>
        <w:rPr>
          <w:rFonts w:ascii="Times New Roman" w:hAnsi="Times New Roman" w:cs="Times New Roman"/>
        </w:rPr>
        <w:t>For example, when you pick up the plane</w:t>
      </w:r>
      <w:r>
        <w:rPr>
          <w:rFonts w:ascii="Times New Roman" w:hAnsi="Times New Roman" w:cs="Times New Roman"/>
          <w:lang w:eastAsia="zh-CN"/>
        </w:rPr>
        <w:t xml:space="preserve">, the university will send </w:t>
      </w:r>
      <w:r>
        <w:rPr>
          <w:rFonts w:ascii="Times New Roman" w:hAnsi="Times New Roman" w:cs="Times New Roman"/>
        </w:rPr>
        <w:t xml:space="preserve">a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teacher who can speak Chinese to </w:t>
      </w:r>
      <w:r>
        <w:rPr>
          <w:rFonts w:ascii="Times New Roman" w:hAnsi="Times New Roman" w:cs="Times New Roman"/>
          <w:lang w:eastAsia="zh-CN"/>
        </w:rPr>
        <w:t>pick up the plane</w:t>
      </w:r>
      <w:r>
        <w:rPr>
          <w:rFonts w:ascii="Times New Roman" w:hAnsi="Times New Roman" w:cs="Times New Roman"/>
        </w:rPr>
        <w:t>. If you don't know anything about life</w:t>
      </w:r>
      <w:r>
        <w:rPr>
          <w:rFonts w:ascii="Times New Roman" w:hAnsi="Times New Roman" w:cs="Times New Roman"/>
          <w:lang w:eastAsia="zh-CN"/>
        </w:rPr>
        <w:t xml:space="preserve">, </w:t>
      </w:r>
      <w:r>
        <w:rPr>
          <w:rFonts w:ascii="Times New Roman" w:hAnsi="Times New Roman" w:cs="Times New Roman"/>
        </w:rPr>
        <w:t xml:space="preserve">you can ask him. Some parents also go to the </w:t>
      </w:r>
      <w:r>
        <w:rPr>
          <w:rFonts w:ascii="Times New Roman" w:hAnsi="Times New Roman" w:cs="Times New Roman"/>
          <w:lang w:eastAsia="zh-CN"/>
        </w:rPr>
        <w:t xml:space="preserve">Chinese </w:t>
      </w:r>
      <w:r>
        <w:rPr>
          <w:rFonts w:ascii="Times New Roman" w:hAnsi="Times New Roman" w:cs="Times New Roman"/>
        </w:rPr>
        <w:t>teacher in charge of the International Department, who is quite friendly to Chinese people.</w:t>
      </w:r>
    </w:p>
    <w:p w14:paraId="7FFD04D2">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(01:07:14): That's a good point. Do you have a Chinese teacher you are familiar with who is responsible for hosting you</w:t>
      </w:r>
      <w:r>
        <w:rPr>
          <w:rFonts w:ascii="Times New Roman" w:hAnsi="Times New Roman" w:cs="Times New Roman"/>
          <w:lang w:eastAsia="zh-CN"/>
        </w:rPr>
        <w:t>?</w:t>
      </w:r>
    </w:p>
    <w:p w14:paraId="2D8C3444">
      <w:pPr>
        <w:jc w:val="both"/>
        <w:rPr>
          <w:rFonts w:ascii="Times New Roman" w:hAnsi="Times New Roman" w:cs="Times New Roman"/>
        </w:rPr>
      </w:pPr>
      <w:r>
        <w:rPr>
          <w:rFonts w:ascii="Times New Roman" w:hAnsi="Times New Roman" w:cs="Times New Roman"/>
          <w:lang w:eastAsia="zh-CN"/>
        </w:rPr>
        <w:t>Xiaosun</w:t>
      </w:r>
      <w:r>
        <w:rPr>
          <w:rFonts w:ascii="Times New Roman" w:hAnsi="Times New Roman" w:cs="Times New Roman"/>
        </w:rPr>
        <w:t>(01:07:22): Yes, and this teacher is more friendly. I've met him twice since the beginning of the university year, and he remembers my name.</w:t>
      </w:r>
    </w:p>
    <w:p w14:paraId="1F6F184B">
      <w:pPr>
        <w:jc w:val="both"/>
        <w:rPr>
          <w:rFonts w:ascii="Times New Roman" w:hAnsi="Times New Roman" w:cs="Times New Roman"/>
        </w:rPr>
      </w:pPr>
      <w:r>
        <w:rPr>
          <w:rFonts w:ascii="Times New Roman" w:hAnsi="Times New Roman" w:cs="Times New Roman"/>
        </w:rPr>
        <w:t>Eva(01:07:32): I would like to ask if it would be convenient for you to ask your teachers if they would accept my online interview.</w:t>
      </w:r>
    </w:p>
    <w:p w14:paraId="19A2C1D8">
      <w:pPr>
        <w:jc w:val="both"/>
        <w:rPr>
          <w:rFonts w:ascii="Times New Roman" w:hAnsi="Times New Roman" w:cs="Times New Roman"/>
        </w:rPr>
      </w:pPr>
      <w:r>
        <w:rPr>
          <w:rFonts w:ascii="Times New Roman" w:hAnsi="Times New Roman" w:cs="Times New Roman"/>
          <w:lang w:eastAsia="zh-CN"/>
        </w:rPr>
        <w:t>Xiaosun</w:t>
      </w:r>
      <w:r>
        <w:rPr>
          <w:rFonts w:ascii="Times New Roman" w:hAnsi="Times New Roman" w:cs="Times New Roman"/>
        </w:rPr>
        <w:t>(01:07:54): Yes, I think he would be willing to help you if it would help.</w:t>
      </w:r>
    </w:p>
    <w:p w14:paraId="64E17AB3">
      <w:pPr>
        <w:jc w:val="both"/>
        <w:rPr>
          <w:rFonts w:hint="eastAsia"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(01:07:58): That's fine. I'll send you some relevant information first. You help me to ask first. If he's willing to do it, can you push the contact information to me, and I'll contact him again</w:t>
      </w:r>
      <w:r>
        <w:rPr>
          <w:rFonts w:hint="eastAsia" w:ascii="Times New Roman" w:hAnsi="Times New Roman" w:cs="Times New Roman"/>
          <w:lang w:eastAsia="zh-CN"/>
        </w:rPr>
        <w:t>?</w:t>
      </w:r>
    </w:p>
    <w:p w14:paraId="4DF3D98C">
      <w:pPr>
        <w:jc w:val="both"/>
        <w:rPr>
          <w:rFonts w:ascii="Times New Roman" w:hAnsi="Times New Roman" w:cs="Times New Roman"/>
        </w:rPr>
      </w:pPr>
      <w:r>
        <w:rPr>
          <w:rFonts w:ascii="Times New Roman" w:hAnsi="Times New Roman" w:cs="Times New Roman"/>
          <w:lang w:eastAsia="zh-CN"/>
        </w:rPr>
        <w:t xml:space="preserve">Sun </w:t>
      </w:r>
      <w:r>
        <w:rPr>
          <w:rFonts w:ascii="Times New Roman" w:hAnsi="Times New Roman" w:cs="Times New Roman"/>
        </w:rPr>
        <w:t>(01:08:09): No problem.</w:t>
      </w:r>
    </w:p>
    <w:p w14:paraId="1F8B141C">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(01:08:11): Thank you so much. Kevin</w:t>
      </w:r>
      <w:r>
        <w:rPr>
          <w:rFonts w:hint="eastAsia" w:ascii="Times New Roman" w:hAnsi="Times New Roman" w:cs="Times New Roman"/>
          <w:lang w:eastAsia="zh-CN"/>
        </w:rPr>
        <w:t>,</w:t>
      </w:r>
      <w:r>
        <w:rPr>
          <w:rFonts w:ascii="Times New Roman" w:hAnsi="Times New Roman" w:cs="Times New Roman"/>
        </w:rPr>
        <w:t xml:space="preserve"> I would like to ask if your university </w:t>
      </w:r>
      <w:r>
        <w:rPr>
          <w:rFonts w:ascii="Times New Roman" w:hAnsi="Times New Roman" w:cs="Times New Roman"/>
          <w:lang w:eastAsia="zh-CN"/>
        </w:rPr>
        <w:t xml:space="preserve">offers any activities and services </w:t>
      </w:r>
      <w:r>
        <w:rPr>
          <w:rFonts w:ascii="Times New Roman" w:hAnsi="Times New Roman" w:cs="Times New Roman"/>
        </w:rPr>
        <w:t>to help international students adapt to the local culture quickly</w:t>
      </w:r>
      <w:r>
        <w:rPr>
          <w:rFonts w:ascii="Times New Roman" w:hAnsi="Times New Roman" w:cs="Times New Roman"/>
          <w:lang w:eastAsia="zh-CN"/>
        </w:rPr>
        <w:t>.</w:t>
      </w:r>
    </w:p>
    <w:p w14:paraId="5A2C4055">
      <w:pPr>
        <w:jc w:val="both"/>
        <w:rPr>
          <w:rFonts w:ascii="Times New Roman" w:hAnsi="Times New Roman" w:cs="Times New Roman"/>
        </w:rPr>
      </w:pPr>
      <w:r>
        <w:rPr>
          <w:rFonts w:ascii="Times New Roman" w:hAnsi="Times New Roman" w:cs="Times New Roman"/>
          <w:lang w:eastAsia="zh-CN"/>
        </w:rPr>
        <w:t>Kevin</w:t>
      </w:r>
      <w:r>
        <w:rPr>
          <w:rFonts w:ascii="Times New Roman" w:hAnsi="Times New Roman" w:cs="Times New Roman"/>
        </w:rPr>
        <w:t xml:space="preserve">(01:08:26): To be honest, I didn't </w:t>
      </w:r>
      <w:r>
        <w:rPr>
          <w:rFonts w:ascii="Times New Roman" w:hAnsi="Times New Roman" w:cs="Times New Roman"/>
          <w:lang w:eastAsia="zh-CN"/>
        </w:rPr>
        <w:t>have</w:t>
      </w:r>
      <w:r>
        <w:rPr>
          <w:rFonts w:ascii="Times New Roman" w:hAnsi="Times New Roman" w:cs="Times New Roman"/>
        </w:rPr>
        <w:t xml:space="preserve"> straightforward exposure to it because I was in an online class when I first enrolled</w:t>
      </w:r>
      <w:r>
        <w:rPr>
          <w:rFonts w:ascii="Times New Roman" w:hAnsi="Times New Roman" w:cs="Times New Roman"/>
          <w:lang w:eastAsia="zh-CN"/>
        </w:rPr>
        <w:t xml:space="preserve">. </w:t>
      </w:r>
      <w:r>
        <w:rPr>
          <w:rFonts w:ascii="Times New Roman" w:hAnsi="Times New Roman" w:cs="Times New Roman"/>
        </w:rPr>
        <w:t xml:space="preserve">However, I went to a pre-university course and then to an undergraduate course, in which each of us had a counsellor who could speak </w:t>
      </w:r>
      <w:r>
        <w:rPr>
          <w:rFonts w:ascii="Times New Roman" w:hAnsi="Times New Roman" w:cs="Times New Roman"/>
          <w:lang w:eastAsia="zh-CN"/>
        </w:rPr>
        <w:t xml:space="preserve">Chinese. He will </w:t>
      </w:r>
      <w:r>
        <w:rPr>
          <w:rFonts w:ascii="Times New Roman" w:hAnsi="Times New Roman" w:cs="Times New Roman"/>
        </w:rPr>
        <w:t xml:space="preserve">teach you how to apply for the degree and then explain to you some of the courses in the university and </w:t>
      </w:r>
      <w:r>
        <w:rPr>
          <w:rFonts w:ascii="Times New Roman" w:hAnsi="Times New Roman" w:cs="Times New Roman"/>
          <w:lang w:eastAsia="zh-CN"/>
        </w:rPr>
        <w:t xml:space="preserve">the </w:t>
      </w:r>
      <w:r>
        <w:rPr>
          <w:rFonts w:ascii="Times New Roman" w:hAnsi="Times New Roman" w:cs="Times New Roman"/>
        </w:rPr>
        <w:t>major you want to study in the future</w:t>
      </w:r>
      <w:r>
        <w:rPr>
          <w:rFonts w:ascii="Times New Roman" w:hAnsi="Times New Roman" w:cs="Times New Roman"/>
          <w:lang w:eastAsia="zh-CN"/>
        </w:rPr>
        <w:t>. He even</w:t>
      </w:r>
      <w:r>
        <w:rPr>
          <w:rFonts w:ascii="Times New Roman" w:hAnsi="Times New Roman" w:cs="Times New Roman"/>
        </w:rPr>
        <w:t xml:space="preserve"> helped me contact the dean of the university, and then we could have a face-to-face meeting, which I think would be good</w:t>
      </w:r>
      <w:r>
        <w:rPr>
          <w:rFonts w:ascii="Times New Roman" w:hAnsi="Times New Roman" w:cs="Times New Roman"/>
          <w:lang w:eastAsia="zh-CN"/>
        </w:rPr>
        <w:t xml:space="preserve">. The </w:t>
      </w:r>
      <w:r>
        <w:rPr>
          <w:rFonts w:ascii="Times New Roman" w:hAnsi="Times New Roman" w:cs="Times New Roman"/>
        </w:rPr>
        <w:t xml:space="preserve">campus is not that big. </w:t>
      </w:r>
      <w:r>
        <w:rPr>
          <w:rFonts w:ascii="Times New Roman" w:hAnsi="Times New Roman" w:cs="Times New Roman"/>
          <w:lang w:eastAsia="zh-CN"/>
        </w:rPr>
        <w:t xml:space="preserve">The university </w:t>
      </w:r>
      <w:r>
        <w:rPr>
          <w:rFonts w:ascii="Times New Roman" w:hAnsi="Times New Roman" w:cs="Times New Roman"/>
        </w:rPr>
        <w:t xml:space="preserve">has a map </w:t>
      </w:r>
      <w:r>
        <w:rPr>
          <w:rFonts w:ascii="Times New Roman" w:hAnsi="Times New Roman" w:cs="Times New Roman"/>
          <w:lang w:eastAsia="zh-CN"/>
        </w:rPr>
        <w:t>app</w:t>
      </w:r>
      <w:r>
        <w:rPr>
          <w:rFonts w:ascii="Times New Roman" w:hAnsi="Times New Roman" w:cs="Times New Roman"/>
        </w:rPr>
        <w:t xml:space="preserve">, so </w:t>
      </w:r>
      <w:r>
        <w:rPr>
          <w:rFonts w:ascii="Times New Roman" w:hAnsi="Times New Roman" w:cs="Times New Roman"/>
          <w:lang w:eastAsia="zh-CN"/>
        </w:rPr>
        <w:t xml:space="preserve">we </w:t>
      </w:r>
      <w:r>
        <w:rPr>
          <w:rFonts w:ascii="Times New Roman" w:hAnsi="Times New Roman" w:cs="Times New Roman"/>
        </w:rPr>
        <w:t xml:space="preserve">can follow the map and </w:t>
      </w:r>
      <w:r>
        <w:rPr>
          <w:rFonts w:ascii="Times New Roman" w:hAnsi="Times New Roman" w:cs="Times New Roman"/>
          <w:lang w:eastAsia="zh-CN"/>
        </w:rPr>
        <w:t>find the classrooms</w:t>
      </w:r>
      <w:r>
        <w:rPr>
          <w:rFonts w:ascii="Times New Roman" w:hAnsi="Times New Roman" w:cs="Times New Roman"/>
        </w:rPr>
        <w:t>.</w:t>
      </w:r>
    </w:p>
    <w:p w14:paraId="42737AF8">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(01:09:29): Like the </w:t>
      </w:r>
      <w:r>
        <w:rPr>
          <w:rFonts w:ascii="Times New Roman" w:hAnsi="Times New Roman" w:cs="Times New Roman"/>
          <w:lang w:eastAsia="zh-CN"/>
        </w:rPr>
        <w:t xml:space="preserve">tutor teacher </w:t>
      </w:r>
      <w:r>
        <w:rPr>
          <w:rFonts w:ascii="Times New Roman" w:hAnsi="Times New Roman" w:cs="Times New Roman"/>
        </w:rPr>
        <w:t xml:space="preserve">you just mentioned, is he a </w:t>
      </w:r>
      <w:r>
        <w:rPr>
          <w:rFonts w:hint="eastAsia" w:ascii="Times New Roman" w:hAnsi="Times New Roman" w:cs="Times New Roman"/>
          <w:lang w:val="en-US" w:eastAsia="zh-CN"/>
        </w:rPr>
        <w:t xml:space="preserve">Malaysian </w:t>
      </w:r>
      <w:r>
        <w:rPr>
          <w:rFonts w:ascii="Times New Roman" w:hAnsi="Times New Roman" w:cs="Times New Roman"/>
        </w:rPr>
        <w:t>Chinese teacher or a local teacher?</w:t>
      </w:r>
    </w:p>
    <w:p w14:paraId="1B5AA98E">
      <w:pPr>
        <w:jc w:val="both"/>
        <w:rPr>
          <w:rFonts w:ascii="Times New Roman" w:hAnsi="Times New Roman" w:cs="Times New Roman"/>
        </w:rPr>
      </w:pPr>
      <w:r>
        <w:rPr>
          <w:rFonts w:ascii="Times New Roman" w:hAnsi="Times New Roman" w:cs="Times New Roman"/>
          <w:lang w:eastAsia="zh-CN"/>
        </w:rPr>
        <w:t>Kevin</w:t>
      </w:r>
      <w:r>
        <w:rPr>
          <w:rFonts w:ascii="Times New Roman" w:hAnsi="Times New Roman" w:cs="Times New Roman"/>
        </w:rPr>
        <w:t>(01:09:35): You can choose.</w:t>
      </w:r>
    </w:p>
    <w:p w14:paraId="34194050">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(01:09:41): OK, what about you, </w:t>
      </w:r>
      <w:r>
        <w:rPr>
          <w:rFonts w:ascii="Times New Roman" w:hAnsi="Times New Roman" w:cs="Times New Roman"/>
          <w:lang w:eastAsia="zh-CN"/>
        </w:rPr>
        <w:t>Sun</w:t>
      </w:r>
      <w:r>
        <w:rPr>
          <w:rFonts w:ascii="Times New Roman" w:hAnsi="Times New Roman" w:cs="Times New Roman"/>
        </w:rPr>
        <w:t xml:space="preserve">? Does </w:t>
      </w:r>
      <w:r>
        <w:rPr>
          <w:rFonts w:ascii="Times New Roman" w:hAnsi="Times New Roman" w:cs="Times New Roman"/>
          <w:lang w:eastAsia="zh-CN"/>
        </w:rPr>
        <w:t xml:space="preserve">your </w:t>
      </w:r>
      <w:r>
        <w:rPr>
          <w:rFonts w:ascii="Times New Roman" w:hAnsi="Times New Roman" w:cs="Times New Roman"/>
        </w:rPr>
        <w:t xml:space="preserve">public university provide any </w:t>
      </w:r>
      <w:r>
        <w:rPr>
          <w:rFonts w:ascii="Times New Roman" w:hAnsi="Times New Roman" w:cs="Times New Roman"/>
          <w:lang w:eastAsia="zh-CN"/>
        </w:rPr>
        <w:t xml:space="preserve">activities and services </w:t>
      </w:r>
      <w:r>
        <w:rPr>
          <w:rFonts w:ascii="Times New Roman" w:hAnsi="Times New Roman" w:cs="Times New Roman"/>
        </w:rPr>
        <w:t>to help people adapt to the local culture and learning</w:t>
      </w:r>
      <w:r>
        <w:rPr>
          <w:rFonts w:ascii="Times New Roman" w:hAnsi="Times New Roman" w:cs="Times New Roman"/>
          <w:lang w:eastAsia="zh-CN"/>
        </w:rPr>
        <w:t>?</w:t>
      </w:r>
    </w:p>
    <w:p w14:paraId="09020B9D">
      <w:pPr>
        <w:jc w:val="both"/>
        <w:rPr>
          <w:rFonts w:ascii="Times New Roman" w:hAnsi="Times New Roman" w:cs="Times New Roman"/>
        </w:rPr>
      </w:pPr>
      <w:r>
        <w:rPr>
          <w:rFonts w:ascii="Times New Roman" w:hAnsi="Times New Roman" w:cs="Times New Roman"/>
        </w:rPr>
        <w:t>Sun(01:10:09): Because of the pandemic, I was teaching mostly online when I first enrolled</w:t>
      </w:r>
      <w:r>
        <w:rPr>
          <w:rFonts w:ascii="Times New Roman" w:hAnsi="Times New Roman" w:cs="Times New Roman"/>
          <w:lang w:eastAsia="zh-CN"/>
        </w:rPr>
        <w:t xml:space="preserve">. Our </w:t>
      </w:r>
      <w:r>
        <w:rPr>
          <w:rFonts w:ascii="Times New Roman" w:hAnsi="Times New Roman" w:cs="Times New Roman"/>
        </w:rPr>
        <w:t>university is actually more of a local Malay</w:t>
      </w:r>
      <w:r>
        <w:rPr>
          <w:rFonts w:hint="eastAsia" w:ascii="Times New Roman" w:hAnsi="Times New Roman" w:cs="Times New Roman"/>
          <w:lang w:val="en-US" w:eastAsia="zh-CN"/>
        </w:rPr>
        <w:t xml:space="preserve">sian and Malaysian </w:t>
      </w:r>
      <w:r>
        <w:rPr>
          <w:rFonts w:ascii="Times New Roman" w:hAnsi="Times New Roman" w:cs="Times New Roman"/>
          <w:lang w:eastAsia="zh-CN"/>
        </w:rPr>
        <w:t xml:space="preserve">Chinese university. The </w:t>
      </w:r>
      <w:r>
        <w:rPr>
          <w:rFonts w:ascii="Times New Roman" w:hAnsi="Times New Roman" w:cs="Times New Roman"/>
        </w:rPr>
        <w:t xml:space="preserve">number of international students was relatively small, so there wasn't much guidance on how to adapt to university life </w:t>
      </w:r>
      <w:r>
        <w:rPr>
          <w:rFonts w:ascii="Times New Roman" w:hAnsi="Times New Roman" w:cs="Times New Roman"/>
          <w:lang w:eastAsia="zh-CN"/>
        </w:rPr>
        <w:t xml:space="preserve">and </w:t>
      </w:r>
      <w:r>
        <w:rPr>
          <w:rFonts w:ascii="Times New Roman" w:hAnsi="Times New Roman" w:cs="Times New Roman"/>
        </w:rPr>
        <w:t xml:space="preserve">learning. My main source of information is my older siblings from their chatting or asking them to learn </w:t>
      </w:r>
      <w:r>
        <w:rPr>
          <w:rFonts w:ascii="Times New Roman" w:hAnsi="Times New Roman" w:cs="Times New Roman"/>
          <w:lang w:eastAsia="zh-CN"/>
        </w:rPr>
        <w:t xml:space="preserve">and </w:t>
      </w:r>
      <w:r>
        <w:rPr>
          <w:rFonts w:ascii="Times New Roman" w:hAnsi="Times New Roman" w:cs="Times New Roman"/>
        </w:rPr>
        <w:t xml:space="preserve">understand </w:t>
      </w:r>
      <w:r>
        <w:rPr>
          <w:rFonts w:ascii="Times New Roman" w:hAnsi="Times New Roman" w:cs="Times New Roman"/>
          <w:lang w:eastAsia="zh-CN"/>
        </w:rPr>
        <w:t xml:space="preserve">the relevant </w:t>
      </w:r>
      <w:r>
        <w:rPr>
          <w:rFonts w:ascii="Times New Roman" w:hAnsi="Times New Roman" w:cs="Times New Roman"/>
        </w:rPr>
        <w:t xml:space="preserve">content. </w:t>
      </w:r>
      <w:r>
        <w:rPr>
          <w:rFonts w:ascii="Times New Roman" w:hAnsi="Times New Roman" w:cs="Times New Roman"/>
          <w:lang w:eastAsia="zh-CN"/>
        </w:rPr>
        <w:t xml:space="preserve">In addition, </w:t>
      </w:r>
      <w:r>
        <w:rPr>
          <w:rFonts w:ascii="Times New Roman" w:hAnsi="Times New Roman" w:cs="Times New Roman"/>
        </w:rPr>
        <w:t xml:space="preserve">we </w:t>
      </w:r>
      <w:r>
        <w:rPr>
          <w:rFonts w:ascii="Times New Roman" w:hAnsi="Times New Roman" w:cs="Times New Roman"/>
          <w:lang w:eastAsia="zh-CN"/>
        </w:rPr>
        <w:t xml:space="preserve">receive </w:t>
      </w:r>
      <w:r>
        <w:rPr>
          <w:rFonts w:ascii="Times New Roman" w:hAnsi="Times New Roman" w:cs="Times New Roman"/>
        </w:rPr>
        <w:t xml:space="preserve">many emails </w:t>
      </w:r>
      <w:r>
        <w:rPr>
          <w:rFonts w:ascii="Times New Roman" w:hAnsi="Times New Roman" w:cs="Times New Roman"/>
          <w:lang w:eastAsia="zh-CN"/>
        </w:rPr>
        <w:t xml:space="preserve">about </w:t>
      </w:r>
      <w:r>
        <w:rPr>
          <w:rFonts w:ascii="Times New Roman" w:hAnsi="Times New Roman" w:cs="Times New Roman"/>
        </w:rPr>
        <w:t xml:space="preserve">club activities </w:t>
      </w:r>
      <w:r>
        <w:rPr>
          <w:rFonts w:ascii="Times New Roman" w:hAnsi="Times New Roman" w:cs="Times New Roman"/>
          <w:lang w:eastAsia="zh-CN"/>
        </w:rPr>
        <w:t xml:space="preserve">and </w:t>
      </w:r>
      <w:r>
        <w:rPr>
          <w:rFonts w:ascii="Times New Roman" w:hAnsi="Times New Roman" w:cs="Times New Roman"/>
        </w:rPr>
        <w:t xml:space="preserve">festivals. This is probably a way for international students to </w:t>
      </w:r>
      <w:r>
        <w:rPr>
          <w:rFonts w:ascii="Times New Roman" w:hAnsi="Times New Roman" w:cs="Times New Roman"/>
          <w:lang w:eastAsia="zh-CN"/>
        </w:rPr>
        <w:t xml:space="preserve">get more </w:t>
      </w:r>
      <w:r>
        <w:rPr>
          <w:rFonts w:ascii="Times New Roman" w:hAnsi="Times New Roman" w:cs="Times New Roman"/>
        </w:rPr>
        <w:t>involved in the university's cultural atmosphere.</w:t>
      </w:r>
    </w:p>
    <w:p w14:paraId="3849625E">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(01:11:16): OK, Huo</w:t>
      </w:r>
      <w:r>
        <w:rPr>
          <w:rFonts w:ascii="Times New Roman" w:hAnsi="Times New Roman" w:cs="Times New Roman"/>
          <w:lang w:eastAsia="zh-CN"/>
        </w:rPr>
        <w:t xml:space="preserve">, </w:t>
      </w:r>
      <w:r>
        <w:rPr>
          <w:rFonts w:ascii="Times New Roman" w:hAnsi="Times New Roman" w:cs="Times New Roman"/>
        </w:rPr>
        <w:t xml:space="preserve">do you have anything else to add from your UPM? Like these support policies that </w:t>
      </w:r>
      <w:r>
        <w:rPr>
          <w:rFonts w:ascii="Times New Roman" w:hAnsi="Times New Roman" w:cs="Times New Roman"/>
          <w:lang w:eastAsia="zh-CN"/>
        </w:rPr>
        <w:t xml:space="preserve">Sun </w:t>
      </w:r>
      <w:r>
        <w:rPr>
          <w:rFonts w:ascii="Times New Roman" w:hAnsi="Times New Roman" w:cs="Times New Roman"/>
        </w:rPr>
        <w:t>just mentioned at UTM.</w:t>
      </w:r>
    </w:p>
    <w:p w14:paraId="4598E7C8">
      <w:pPr>
        <w:jc w:val="both"/>
        <w:rPr>
          <w:rFonts w:ascii="Times New Roman" w:hAnsi="Times New Roman" w:cs="Times New Roman"/>
        </w:rPr>
      </w:pPr>
      <w:r>
        <w:rPr>
          <w:rFonts w:ascii="Times New Roman" w:hAnsi="Times New Roman" w:cs="Times New Roman"/>
          <w:lang w:eastAsia="zh-CN"/>
        </w:rPr>
        <w:t>Xiao Huo</w:t>
      </w:r>
      <w:r>
        <w:rPr>
          <w:rFonts w:ascii="Times New Roman" w:hAnsi="Times New Roman" w:cs="Times New Roman"/>
        </w:rPr>
        <w:t xml:space="preserve">(01:11:26): We will have some elective courses similar to the social practice </w:t>
      </w:r>
      <w:r>
        <w:rPr>
          <w:rFonts w:ascii="Times New Roman" w:hAnsi="Times New Roman" w:cs="Times New Roman"/>
          <w:lang w:eastAsia="zh-CN"/>
        </w:rPr>
        <w:t xml:space="preserve">courses </w:t>
      </w:r>
      <w:r>
        <w:rPr>
          <w:rFonts w:ascii="Times New Roman" w:hAnsi="Times New Roman" w:cs="Times New Roman"/>
        </w:rPr>
        <w:t xml:space="preserve">in China. </w:t>
      </w:r>
      <w:r>
        <w:rPr>
          <w:rFonts w:ascii="Times New Roman" w:hAnsi="Times New Roman" w:cs="Times New Roman"/>
          <w:lang w:eastAsia="zh-CN"/>
        </w:rPr>
        <w:t xml:space="preserve">I remember the </w:t>
      </w:r>
      <w:r>
        <w:rPr>
          <w:rFonts w:ascii="Times New Roman" w:hAnsi="Times New Roman" w:cs="Times New Roman"/>
        </w:rPr>
        <w:t xml:space="preserve">last time I chose a </w:t>
      </w:r>
      <w:r>
        <w:rPr>
          <w:rFonts w:ascii="Times New Roman" w:hAnsi="Times New Roman" w:cs="Times New Roman"/>
          <w:lang w:eastAsia="zh-CN"/>
        </w:rPr>
        <w:t xml:space="preserve">Tang </w:t>
      </w:r>
      <w:r>
        <w:rPr>
          <w:rFonts w:ascii="Times New Roman" w:hAnsi="Times New Roman" w:cs="Times New Roman"/>
        </w:rPr>
        <w:t>ball</w:t>
      </w:r>
      <w:r>
        <w:rPr>
          <w:rFonts w:ascii="Times New Roman" w:hAnsi="Times New Roman" w:cs="Times New Roman"/>
          <w:lang w:eastAsia="zh-CN"/>
        </w:rPr>
        <w:t xml:space="preserve">, </w:t>
      </w:r>
      <w:r>
        <w:rPr>
          <w:rFonts w:ascii="Times New Roman" w:hAnsi="Times New Roman" w:cs="Times New Roman"/>
        </w:rPr>
        <w:t>our ancient cuju</w:t>
      </w:r>
      <w:r>
        <w:rPr>
          <w:rFonts w:ascii="Times New Roman" w:hAnsi="Times New Roman" w:cs="Times New Roman"/>
          <w:lang w:eastAsia="zh-CN"/>
        </w:rPr>
        <w:t xml:space="preserve">, and I needed to </w:t>
      </w:r>
      <w:r>
        <w:rPr>
          <w:rFonts w:ascii="Times New Roman" w:hAnsi="Times New Roman" w:cs="Times New Roman"/>
        </w:rPr>
        <w:t>go to the stadium</w:t>
      </w:r>
      <w:r>
        <w:rPr>
          <w:rFonts w:ascii="Times New Roman" w:hAnsi="Times New Roman" w:cs="Times New Roman"/>
          <w:lang w:eastAsia="zh-CN"/>
        </w:rPr>
        <w:t xml:space="preserve">. But </w:t>
      </w:r>
      <w:r>
        <w:rPr>
          <w:rFonts w:ascii="Times New Roman" w:hAnsi="Times New Roman" w:cs="Times New Roman"/>
        </w:rPr>
        <w:t>our university is huge</w:t>
      </w:r>
      <w:r>
        <w:rPr>
          <w:rFonts w:ascii="Times New Roman" w:hAnsi="Times New Roman" w:cs="Times New Roman"/>
          <w:lang w:eastAsia="zh-CN"/>
        </w:rPr>
        <w:t xml:space="preserve">, so we </w:t>
      </w:r>
      <w:r>
        <w:rPr>
          <w:rFonts w:ascii="Times New Roman" w:hAnsi="Times New Roman" w:cs="Times New Roman"/>
        </w:rPr>
        <w:t>have to take a taxi every time. We also have badminton tournaments</w:t>
      </w:r>
      <w:r>
        <w:rPr>
          <w:rFonts w:ascii="Times New Roman" w:hAnsi="Times New Roman" w:cs="Times New Roman"/>
          <w:lang w:eastAsia="zh-CN"/>
        </w:rPr>
        <w:t xml:space="preserve"> and archery </w:t>
      </w:r>
      <w:r>
        <w:rPr>
          <w:rFonts w:ascii="Times New Roman" w:hAnsi="Times New Roman" w:cs="Times New Roman"/>
        </w:rPr>
        <w:t>courses</w:t>
      </w:r>
      <w:r>
        <w:rPr>
          <w:rFonts w:ascii="Times New Roman" w:hAnsi="Times New Roman" w:cs="Times New Roman"/>
          <w:lang w:eastAsia="zh-CN"/>
        </w:rPr>
        <w:t xml:space="preserve">, and you can </w:t>
      </w:r>
      <w:r>
        <w:rPr>
          <w:rFonts w:ascii="Times New Roman" w:hAnsi="Times New Roman" w:cs="Times New Roman"/>
        </w:rPr>
        <w:t xml:space="preserve">learn about local </w:t>
      </w:r>
      <w:r>
        <w:rPr>
          <w:rFonts w:ascii="Times New Roman" w:hAnsi="Times New Roman" w:cs="Times New Roman"/>
          <w:lang w:eastAsia="zh-CN"/>
        </w:rPr>
        <w:t xml:space="preserve">life and culture through these </w:t>
      </w:r>
      <w:r>
        <w:rPr>
          <w:rFonts w:ascii="Times New Roman" w:hAnsi="Times New Roman" w:cs="Times New Roman"/>
        </w:rPr>
        <w:t xml:space="preserve">sports </w:t>
      </w:r>
      <w:r>
        <w:rPr>
          <w:rFonts w:ascii="Times New Roman" w:hAnsi="Times New Roman" w:cs="Times New Roman"/>
          <w:lang w:eastAsia="zh-CN"/>
        </w:rPr>
        <w:t>courses</w:t>
      </w:r>
      <w:r>
        <w:rPr>
          <w:rFonts w:ascii="Times New Roman" w:hAnsi="Times New Roman" w:cs="Times New Roman"/>
        </w:rPr>
        <w:t xml:space="preserve">. Some of my classmates took </w:t>
      </w:r>
      <w:r>
        <w:rPr>
          <w:rFonts w:ascii="Times New Roman" w:hAnsi="Times New Roman" w:cs="Times New Roman"/>
          <w:lang w:eastAsia="zh-CN"/>
        </w:rPr>
        <w:t xml:space="preserve">courses to </w:t>
      </w:r>
      <w:r>
        <w:rPr>
          <w:rFonts w:ascii="Times New Roman" w:hAnsi="Times New Roman" w:cs="Times New Roman"/>
        </w:rPr>
        <w:t>go to local primary and secondary universities</w:t>
      </w:r>
      <w:r>
        <w:rPr>
          <w:rFonts w:ascii="Times New Roman" w:hAnsi="Times New Roman" w:cs="Times New Roman"/>
          <w:lang w:eastAsia="zh-CN"/>
        </w:rPr>
        <w:t xml:space="preserve">, </w:t>
      </w:r>
      <w:r>
        <w:rPr>
          <w:rFonts w:ascii="Times New Roman" w:hAnsi="Times New Roman" w:cs="Times New Roman"/>
        </w:rPr>
        <w:t>nursing homes</w:t>
      </w:r>
      <w:r>
        <w:rPr>
          <w:rFonts w:ascii="Times New Roman" w:hAnsi="Times New Roman" w:cs="Times New Roman"/>
          <w:lang w:eastAsia="zh-CN"/>
        </w:rPr>
        <w:t xml:space="preserve">, etc., so they could better integrate with the local residents and life. I also took a </w:t>
      </w:r>
      <w:r>
        <w:rPr>
          <w:rFonts w:ascii="Times New Roman" w:hAnsi="Times New Roman" w:cs="Times New Roman"/>
        </w:rPr>
        <w:t xml:space="preserve">handball course because it was online, and I made some posters for </w:t>
      </w:r>
      <w:r>
        <w:rPr>
          <w:rFonts w:ascii="Times New Roman" w:hAnsi="Times New Roman" w:cs="Times New Roman"/>
          <w:lang w:eastAsia="zh-CN"/>
        </w:rPr>
        <w:t>the tournaments</w:t>
      </w:r>
      <w:r>
        <w:rPr>
          <w:rFonts w:ascii="Times New Roman" w:hAnsi="Times New Roman" w:cs="Times New Roman"/>
        </w:rPr>
        <w:t xml:space="preserve">. The teacher asked us to get sponsors, but we couldn't, </w:t>
      </w:r>
      <w:r>
        <w:rPr>
          <w:rFonts w:ascii="Times New Roman" w:hAnsi="Times New Roman" w:cs="Times New Roman"/>
          <w:lang w:eastAsia="zh-CN"/>
        </w:rPr>
        <w:t>so</w:t>
      </w:r>
      <w:r>
        <w:rPr>
          <w:rFonts w:ascii="Times New Roman" w:hAnsi="Times New Roman" w:cs="Times New Roman"/>
        </w:rPr>
        <w:t xml:space="preserve"> we all chipped in</w:t>
      </w:r>
      <w:r>
        <w:rPr>
          <w:rFonts w:ascii="Times New Roman" w:hAnsi="Times New Roman" w:cs="Times New Roman"/>
          <w:lang w:eastAsia="zh-CN"/>
        </w:rPr>
        <w:t xml:space="preserve">, which </w:t>
      </w:r>
      <w:r>
        <w:rPr>
          <w:rFonts w:ascii="Times New Roman" w:hAnsi="Times New Roman" w:cs="Times New Roman"/>
        </w:rPr>
        <w:t>I think is good.</w:t>
      </w:r>
    </w:p>
    <w:p w14:paraId="10F66379">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(01:13:14): </w:t>
      </w:r>
      <w:r>
        <w:rPr>
          <w:rFonts w:ascii="Times New Roman" w:hAnsi="Times New Roman" w:cs="Times New Roman"/>
          <w:lang w:eastAsia="zh-CN"/>
        </w:rPr>
        <w:t xml:space="preserve">I've been to a few academic </w:t>
      </w:r>
      <w:r>
        <w:rPr>
          <w:rFonts w:ascii="Times New Roman" w:hAnsi="Times New Roman" w:cs="Times New Roman"/>
        </w:rPr>
        <w:t xml:space="preserve">conferences </w:t>
      </w:r>
      <w:r>
        <w:rPr>
          <w:rFonts w:ascii="Times New Roman" w:hAnsi="Times New Roman" w:cs="Times New Roman"/>
          <w:lang w:eastAsia="zh-CN"/>
        </w:rPr>
        <w:t xml:space="preserve">at </w:t>
      </w:r>
      <w:r>
        <w:rPr>
          <w:rFonts w:ascii="Times New Roman" w:hAnsi="Times New Roman" w:cs="Times New Roman"/>
        </w:rPr>
        <w:t xml:space="preserve">UKM. The teachers also asked us to pull sponsorship, but we ended up paying out of our own pockets </w:t>
      </w:r>
      <w:r>
        <w:rPr>
          <w:rFonts w:ascii="Times New Roman" w:hAnsi="Times New Roman" w:cs="Times New Roman"/>
          <w:lang w:eastAsia="zh-CN"/>
        </w:rPr>
        <w:t>even if we couldn't pull sponsorship</w:t>
      </w:r>
      <w:r>
        <w:rPr>
          <w:rFonts w:ascii="Times New Roman" w:hAnsi="Times New Roman" w:cs="Times New Roman"/>
        </w:rPr>
        <w:t>.</w:t>
      </w:r>
    </w:p>
    <w:p w14:paraId="10919CEB">
      <w:pPr>
        <w:jc w:val="both"/>
        <w:rPr>
          <w:rFonts w:ascii="Times New Roman" w:hAnsi="Times New Roman" w:cs="Times New Roman"/>
        </w:rPr>
      </w:pPr>
      <w:r>
        <w:rPr>
          <w:rFonts w:ascii="Times New Roman" w:hAnsi="Times New Roman" w:cs="Times New Roman"/>
          <w:lang w:eastAsia="zh-CN"/>
        </w:rPr>
        <w:t>Xiao Huo</w:t>
      </w:r>
      <w:r>
        <w:rPr>
          <w:rFonts w:ascii="Times New Roman" w:hAnsi="Times New Roman" w:cs="Times New Roman"/>
        </w:rPr>
        <w:t xml:space="preserve">(01:13:21): Right. If we can't pull it off, we'll each </w:t>
      </w:r>
      <w:r>
        <w:rPr>
          <w:rFonts w:ascii="Times New Roman" w:hAnsi="Times New Roman" w:cs="Times New Roman"/>
          <w:lang w:eastAsia="zh-CN"/>
        </w:rPr>
        <w:t xml:space="preserve">put a </w:t>
      </w:r>
      <w:r>
        <w:rPr>
          <w:rFonts w:ascii="Times New Roman" w:hAnsi="Times New Roman" w:cs="Times New Roman"/>
        </w:rPr>
        <w:t>few dozen bucks into it</w:t>
      </w:r>
      <w:r>
        <w:rPr>
          <w:rFonts w:ascii="Times New Roman" w:hAnsi="Times New Roman" w:cs="Times New Roman"/>
          <w:lang w:eastAsia="zh-CN"/>
        </w:rPr>
        <w:t xml:space="preserve">. The </w:t>
      </w:r>
      <w:r>
        <w:rPr>
          <w:rFonts w:ascii="Times New Roman" w:hAnsi="Times New Roman" w:cs="Times New Roman"/>
        </w:rPr>
        <w:t>handball event we organised won</w:t>
      </w:r>
      <w:r>
        <w:rPr>
          <w:rFonts w:ascii="Times New Roman" w:hAnsi="Times New Roman" w:cs="Times New Roman"/>
          <w:lang w:eastAsia="zh-CN"/>
        </w:rPr>
        <w:t xml:space="preserve">, and we got </w:t>
      </w:r>
      <w:r>
        <w:rPr>
          <w:rFonts w:ascii="Times New Roman" w:hAnsi="Times New Roman" w:cs="Times New Roman"/>
        </w:rPr>
        <w:t>a share of the money at the end. But that event was really tiring</w:t>
      </w:r>
      <w:r>
        <w:rPr>
          <w:rFonts w:ascii="Times New Roman" w:hAnsi="Times New Roman" w:cs="Times New Roman"/>
          <w:lang w:eastAsia="zh-CN"/>
        </w:rPr>
        <w:t xml:space="preserve">. It went </w:t>
      </w:r>
      <w:r>
        <w:rPr>
          <w:rFonts w:ascii="Times New Roman" w:hAnsi="Times New Roman" w:cs="Times New Roman"/>
        </w:rPr>
        <w:t xml:space="preserve">from morning to night, and </w:t>
      </w:r>
      <w:r>
        <w:rPr>
          <w:rFonts w:ascii="Times New Roman" w:hAnsi="Times New Roman" w:cs="Times New Roman"/>
          <w:lang w:eastAsia="zh-CN"/>
        </w:rPr>
        <w:t xml:space="preserve">you had to set up a day in advance, and </w:t>
      </w:r>
      <w:r>
        <w:rPr>
          <w:rFonts w:ascii="Times New Roman" w:hAnsi="Times New Roman" w:cs="Times New Roman"/>
        </w:rPr>
        <w:t>it was sunny.</w:t>
      </w:r>
    </w:p>
    <w:p w14:paraId="1B873652">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(01:13:54): </w:t>
      </w:r>
      <w:r>
        <w:rPr>
          <w:rFonts w:hint="eastAsia" w:ascii="Times New Roman" w:hAnsi="Times New Roman" w:cs="Times New Roman"/>
          <w:lang w:eastAsia="zh-CN"/>
        </w:rPr>
        <w:t>I</w:t>
      </w:r>
      <w:r>
        <w:rPr>
          <w:rFonts w:ascii="Times New Roman" w:hAnsi="Times New Roman" w:cs="Times New Roman"/>
        </w:rPr>
        <w:t>ndeed, so let's move on to our last two questions</w:t>
      </w:r>
      <w:r>
        <w:rPr>
          <w:rFonts w:ascii="Times New Roman" w:hAnsi="Times New Roman" w:cs="Times New Roman"/>
          <w:lang w:eastAsia="zh-CN"/>
        </w:rPr>
        <w:t>.</w:t>
      </w:r>
      <w:r>
        <w:rPr>
          <w:rFonts w:ascii="Times New Roman" w:hAnsi="Times New Roman" w:cs="Times New Roman"/>
        </w:rPr>
        <w:t xml:space="preserve"> Wang, I would like to ask, based on your experience, what kind of advice would you like to give to Chinese students who are new to Malaysia?</w:t>
      </w:r>
    </w:p>
    <w:p w14:paraId="07159C00">
      <w:pPr>
        <w:jc w:val="both"/>
        <w:rPr>
          <w:rFonts w:ascii="Times New Roman" w:hAnsi="Times New Roman" w:cs="Times New Roman"/>
        </w:rPr>
      </w:pPr>
      <w:r>
        <w:rPr>
          <w:rFonts w:ascii="Times New Roman" w:hAnsi="Times New Roman" w:cs="Times New Roman"/>
          <w:lang w:eastAsia="zh-CN"/>
        </w:rPr>
        <w:t xml:space="preserve">Xiao Wang </w:t>
      </w:r>
      <w:r>
        <w:rPr>
          <w:rFonts w:ascii="Times New Roman" w:hAnsi="Times New Roman" w:cs="Times New Roman"/>
        </w:rPr>
        <w:t xml:space="preserve">(01:14:13): Practise your English, then be safe </w:t>
      </w:r>
      <w:r>
        <w:rPr>
          <w:rFonts w:ascii="Times New Roman" w:hAnsi="Times New Roman" w:cs="Times New Roman"/>
          <w:lang w:eastAsia="zh-CN"/>
        </w:rPr>
        <w:t>and prepare in advance for dietary discomfort</w:t>
      </w:r>
      <w:r>
        <w:rPr>
          <w:rFonts w:ascii="Times New Roman" w:hAnsi="Times New Roman" w:cs="Times New Roman"/>
        </w:rPr>
        <w:t>.</w:t>
      </w:r>
    </w:p>
    <w:p w14:paraId="23101CA4">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(01:14:53): In addition to the dietary and language advice you just mentioned, </w:t>
      </w:r>
      <w:r>
        <w:rPr>
          <w:rFonts w:ascii="Times New Roman" w:hAnsi="Times New Roman" w:cs="Times New Roman"/>
          <w:lang w:eastAsia="zh-CN"/>
        </w:rPr>
        <w:t xml:space="preserve">what do </w:t>
      </w:r>
      <w:r>
        <w:rPr>
          <w:rFonts w:ascii="Times New Roman" w:hAnsi="Times New Roman" w:cs="Times New Roman"/>
        </w:rPr>
        <w:t>you feel you have achieved in terms of personal growth over the past three years studying in Malaysia?</w:t>
      </w:r>
    </w:p>
    <w:p w14:paraId="70DEB2ED">
      <w:pPr>
        <w:jc w:val="both"/>
        <w:rPr>
          <w:rFonts w:ascii="Times New Roman" w:hAnsi="Times New Roman" w:cs="Times New Roman"/>
          <w:lang w:eastAsia="zh-CN"/>
        </w:rPr>
      </w:pPr>
      <w:r>
        <w:rPr>
          <w:rFonts w:ascii="Times New Roman" w:hAnsi="Times New Roman" w:cs="Times New Roman"/>
          <w:lang w:eastAsia="zh-CN"/>
        </w:rPr>
        <w:t xml:space="preserve">Wang </w:t>
      </w:r>
      <w:r>
        <w:rPr>
          <w:rFonts w:ascii="Times New Roman" w:hAnsi="Times New Roman" w:cs="Times New Roman"/>
        </w:rPr>
        <w:t xml:space="preserve">(01:15:07): Commitment to learning and having an obvious idea of what I want to do in the future. </w:t>
      </w:r>
      <w:r>
        <w:rPr>
          <w:rFonts w:ascii="Times New Roman" w:hAnsi="Times New Roman" w:cs="Times New Roman"/>
          <w:lang w:eastAsia="zh-CN"/>
        </w:rPr>
        <w:t xml:space="preserve">It is the </w:t>
      </w:r>
      <w:r>
        <w:rPr>
          <w:rFonts w:ascii="Times New Roman" w:hAnsi="Times New Roman" w:cs="Times New Roman"/>
        </w:rPr>
        <w:t xml:space="preserve">overall personal improvement that means having a </w:t>
      </w:r>
      <w:r>
        <w:rPr>
          <w:rFonts w:ascii="Times New Roman" w:hAnsi="Times New Roman" w:cs="Times New Roman"/>
          <w:lang w:eastAsia="zh-CN"/>
        </w:rPr>
        <w:t xml:space="preserve">clear goal and direction, </w:t>
      </w:r>
      <w:r>
        <w:rPr>
          <w:rFonts w:ascii="Times New Roman" w:hAnsi="Times New Roman" w:cs="Times New Roman"/>
        </w:rPr>
        <w:t xml:space="preserve">knowing what they are doing, and how to learn. </w:t>
      </w:r>
      <w:r>
        <w:rPr>
          <w:rFonts w:ascii="Times New Roman" w:hAnsi="Times New Roman" w:cs="Times New Roman"/>
          <w:lang w:eastAsia="zh-CN"/>
        </w:rPr>
        <w:t xml:space="preserve">And these years, </w:t>
      </w:r>
      <w:r>
        <w:rPr>
          <w:rFonts w:hint="eastAsia" w:ascii="Times New Roman" w:hAnsi="Times New Roman" w:cs="Times New Roman"/>
          <w:lang w:eastAsia="zh-CN"/>
        </w:rPr>
        <w:t xml:space="preserve">I </w:t>
      </w:r>
      <w:r>
        <w:rPr>
          <w:rFonts w:ascii="Times New Roman" w:hAnsi="Times New Roman" w:cs="Times New Roman"/>
          <w:lang w:eastAsia="zh-CN"/>
        </w:rPr>
        <w:t>have been</w:t>
      </w:r>
      <w:r>
        <w:rPr>
          <w:rFonts w:hint="eastAsia" w:ascii="Times New Roman" w:hAnsi="Times New Roman" w:cs="Times New Roman"/>
          <w:lang w:eastAsia="zh-CN"/>
        </w:rPr>
        <w:t xml:space="preserve"> </w:t>
      </w:r>
      <w:r>
        <w:rPr>
          <w:rFonts w:ascii="Times New Roman" w:hAnsi="Times New Roman" w:cs="Times New Roman"/>
          <w:lang w:eastAsia="zh-CN"/>
        </w:rPr>
        <w:t>travelling around to see a lot of attractions in the world.</w:t>
      </w:r>
    </w:p>
    <w:p w14:paraId="6B503656">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(01:15:40): That's great. I learned again, played again, and saw again. OK, I would like to ask Kevin to talk about the particular advice you have for Chinese undergraduate siblings who are going to come to Malaysia to study.</w:t>
      </w:r>
    </w:p>
    <w:p w14:paraId="0EFF95CC">
      <w:pPr>
        <w:jc w:val="both"/>
        <w:rPr>
          <w:rFonts w:ascii="Times New Roman" w:hAnsi="Times New Roman" w:cs="Times New Roman"/>
        </w:rPr>
      </w:pPr>
      <w:r>
        <w:rPr>
          <w:rFonts w:ascii="Times New Roman" w:hAnsi="Times New Roman" w:cs="Times New Roman"/>
          <w:lang w:eastAsia="zh-CN"/>
        </w:rPr>
        <w:t>Kevin</w:t>
      </w:r>
      <w:r>
        <w:rPr>
          <w:rFonts w:ascii="Times New Roman" w:hAnsi="Times New Roman" w:cs="Times New Roman"/>
        </w:rPr>
        <w:t xml:space="preserve">(01:16:00): I think my advice is not only for </w:t>
      </w:r>
      <w:r>
        <w:rPr>
          <w:rFonts w:ascii="Times New Roman" w:hAnsi="Times New Roman" w:cs="Times New Roman"/>
          <w:lang w:eastAsia="zh-CN"/>
        </w:rPr>
        <w:t xml:space="preserve">those who </w:t>
      </w:r>
      <w:r>
        <w:rPr>
          <w:rFonts w:ascii="Times New Roman" w:hAnsi="Times New Roman" w:cs="Times New Roman"/>
        </w:rPr>
        <w:t xml:space="preserve">are new to Malaysia but also </w:t>
      </w:r>
      <w:r>
        <w:rPr>
          <w:rFonts w:ascii="Times New Roman" w:hAnsi="Times New Roman" w:cs="Times New Roman"/>
          <w:lang w:eastAsia="zh-CN"/>
        </w:rPr>
        <w:t>for those who are studying in Malaysia at the moment</w:t>
      </w:r>
      <w:r>
        <w:rPr>
          <w:rFonts w:ascii="Times New Roman" w:hAnsi="Times New Roman" w:cs="Times New Roman"/>
        </w:rPr>
        <w:t>, which is to keep a tolerant</w:t>
      </w:r>
      <w:r>
        <w:rPr>
          <w:rFonts w:ascii="Times New Roman" w:hAnsi="Times New Roman" w:cs="Times New Roman"/>
          <w:lang w:eastAsia="zh-CN"/>
        </w:rPr>
        <w:t xml:space="preserve">, </w:t>
      </w:r>
      <w:r>
        <w:rPr>
          <w:rFonts w:ascii="Times New Roman" w:hAnsi="Times New Roman" w:cs="Times New Roman"/>
        </w:rPr>
        <w:t>open and optimistic mindset</w:t>
      </w:r>
      <w:r>
        <w:rPr>
          <w:rFonts w:ascii="Times New Roman" w:hAnsi="Times New Roman" w:cs="Times New Roman"/>
          <w:lang w:eastAsia="zh-CN"/>
        </w:rPr>
        <w:t xml:space="preserve">. </w:t>
      </w:r>
      <w:r>
        <w:rPr>
          <w:rFonts w:ascii="Times New Roman" w:hAnsi="Times New Roman" w:cs="Times New Roman"/>
        </w:rPr>
        <w:t>After all, it's a foreign country, and you may meet all kinds of people</w:t>
      </w:r>
      <w:r>
        <w:rPr>
          <w:rFonts w:ascii="Times New Roman" w:hAnsi="Times New Roman" w:cs="Times New Roman"/>
          <w:lang w:eastAsia="zh-CN"/>
        </w:rPr>
        <w:t xml:space="preserve">, </w:t>
      </w:r>
      <w:r>
        <w:rPr>
          <w:rFonts w:ascii="Times New Roman" w:hAnsi="Times New Roman" w:cs="Times New Roman"/>
        </w:rPr>
        <w:t>different races</w:t>
      </w:r>
      <w:r>
        <w:rPr>
          <w:rFonts w:ascii="Times New Roman" w:hAnsi="Times New Roman" w:cs="Times New Roman"/>
          <w:lang w:eastAsia="zh-CN"/>
        </w:rPr>
        <w:t xml:space="preserve">, </w:t>
      </w:r>
      <w:r>
        <w:rPr>
          <w:rFonts w:ascii="Times New Roman" w:hAnsi="Times New Roman" w:cs="Times New Roman"/>
        </w:rPr>
        <w:t>students from different countries</w:t>
      </w:r>
      <w:r>
        <w:rPr>
          <w:rFonts w:ascii="Times New Roman" w:hAnsi="Times New Roman" w:cs="Times New Roman"/>
          <w:lang w:eastAsia="zh-CN"/>
        </w:rPr>
        <w:t xml:space="preserve">, </w:t>
      </w:r>
      <w:r>
        <w:rPr>
          <w:rFonts w:ascii="Times New Roman" w:hAnsi="Times New Roman" w:cs="Times New Roman"/>
        </w:rPr>
        <w:t>friends and teachers</w:t>
      </w:r>
      <w:r>
        <w:rPr>
          <w:rFonts w:ascii="Times New Roman" w:hAnsi="Times New Roman" w:cs="Times New Roman"/>
          <w:lang w:eastAsia="zh-CN"/>
        </w:rPr>
        <w:t>. W</w:t>
      </w:r>
      <w:r>
        <w:rPr>
          <w:rFonts w:ascii="Times New Roman" w:hAnsi="Times New Roman" w:cs="Times New Roman"/>
        </w:rPr>
        <w:t>e may have different opinions and differences, but we all uphold an attitude of academic exchanges, and we need to think about it when we communicate. Because some students around me may have differences with the teacher, they will quarrel</w:t>
      </w:r>
      <w:r>
        <w:rPr>
          <w:rFonts w:ascii="Times New Roman" w:hAnsi="Times New Roman" w:cs="Times New Roman"/>
          <w:lang w:eastAsia="zh-CN"/>
        </w:rPr>
        <w:t>.</w:t>
      </w:r>
      <w:r>
        <w:rPr>
          <w:rFonts w:ascii="Times New Roman" w:hAnsi="Times New Roman" w:cs="Times New Roman"/>
        </w:rPr>
        <w:t xml:space="preserve"> I think these are not necessary. We may also encounter a lot of difficulties over here, as we mentioned earlier, with the food not being accustomed to, not being accustomed to all aspects. In fact, this is also a small challenge for us, but</w:t>
      </w:r>
      <w:r>
        <w:rPr>
          <w:rFonts w:ascii="Times New Roman" w:hAnsi="Times New Roman" w:cs="Times New Roman"/>
          <w:lang w:eastAsia="zh-CN"/>
        </w:rPr>
        <w:t xml:space="preserve"> </w:t>
      </w:r>
      <w:r>
        <w:rPr>
          <w:rFonts w:ascii="Times New Roman" w:hAnsi="Times New Roman" w:cs="Times New Roman"/>
        </w:rPr>
        <w:t>all can be overcome</w:t>
      </w:r>
      <w:r>
        <w:rPr>
          <w:rFonts w:ascii="Times New Roman" w:hAnsi="Times New Roman" w:cs="Times New Roman"/>
          <w:lang w:eastAsia="zh-CN"/>
        </w:rPr>
        <w:t xml:space="preserve">. </w:t>
      </w:r>
      <w:r>
        <w:rPr>
          <w:rFonts w:ascii="Times New Roman" w:hAnsi="Times New Roman" w:cs="Times New Roman"/>
        </w:rPr>
        <w:t>So, we have to keep an optimistic mindset and enjoy our life as a student.</w:t>
      </w:r>
    </w:p>
    <w:p w14:paraId="72E95D49">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(01:17:05): OK, thank you very much for your advice! And in what ways do you feel you've achieved more growth?</w:t>
      </w:r>
    </w:p>
    <w:p w14:paraId="165DDB1E">
      <w:pPr>
        <w:jc w:val="both"/>
        <w:rPr>
          <w:rFonts w:ascii="Times New Roman" w:hAnsi="Times New Roman" w:cs="Times New Roman"/>
          <w:lang w:eastAsia="zh-CN"/>
        </w:rPr>
      </w:pPr>
      <w:r>
        <w:rPr>
          <w:rFonts w:ascii="Times New Roman" w:hAnsi="Times New Roman" w:cs="Times New Roman"/>
          <w:lang w:eastAsia="zh-CN"/>
        </w:rPr>
        <w:t>Kevin</w:t>
      </w:r>
      <w:r>
        <w:rPr>
          <w:rFonts w:ascii="Times New Roman" w:hAnsi="Times New Roman" w:cs="Times New Roman"/>
        </w:rPr>
        <w:t>(01:17:14): Before I came to Malaysia, I had some psychological problems. I had panic attacks and anxiety attacks</w:t>
      </w:r>
      <w:r>
        <w:rPr>
          <w:rFonts w:ascii="Times New Roman" w:hAnsi="Times New Roman" w:cs="Times New Roman"/>
          <w:lang w:eastAsia="zh-CN"/>
        </w:rPr>
        <w:t xml:space="preserve">. </w:t>
      </w:r>
      <w:r>
        <w:rPr>
          <w:rFonts w:ascii="Times New Roman" w:hAnsi="Times New Roman" w:cs="Times New Roman"/>
        </w:rPr>
        <w:t>After so many years since I came to Malaysia, of course, I have received treatment</w:t>
      </w:r>
      <w:r>
        <w:rPr>
          <w:rFonts w:ascii="Times New Roman" w:hAnsi="Times New Roman" w:cs="Times New Roman"/>
          <w:lang w:eastAsia="zh-CN"/>
        </w:rPr>
        <w:t xml:space="preserve">, </w:t>
      </w:r>
      <w:r>
        <w:rPr>
          <w:rFonts w:ascii="Times New Roman" w:hAnsi="Times New Roman" w:cs="Times New Roman"/>
        </w:rPr>
        <w:t>but also, with my own efforts, I feel that my whole person is calmer and more</w:t>
      </w:r>
      <w:r>
        <w:rPr>
          <w:rFonts w:ascii="Times New Roman" w:hAnsi="Times New Roman" w:cs="Times New Roman"/>
          <w:lang w:eastAsia="zh-CN"/>
        </w:rPr>
        <w:t xml:space="preserve"> optimistic.</w:t>
      </w:r>
    </w:p>
    <w:p w14:paraId="5591B7F0">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(01:17:35): I don't even feel it until you say it. I think </w:t>
      </w:r>
      <w:r>
        <w:rPr>
          <w:rFonts w:ascii="Times New Roman" w:hAnsi="Times New Roman" w:cs="Times New Roman"/>
          <w:lang w:eastAsia="zh-CN"/>
        </w:rPr>
        <w:t>you</w:t>
      </w:r>
      <w:r>
        <w:rPr>
          <w:rFonts w:ascii="Times New Roman" w:hAnsi="Times New Roman" w:cs="Times New Roman"/>
        </w:rPr>
        <w:t>'re very calm and optimistic.</w:t>
      </w:r>
    </w:p>
    <w:p w14:paraId="0D5065D0">
      <w:pPr>
        <w:jc w:val="both"/>
        <w:rPr>
          <w:rFonts w:ascii="Times New Roman" w:hAnsi="Times New Roman" w:cs="Times New Roman"/>
        </w:rPr>
      </w:pPr>
      <w:r>
        <w:rPr>
          <w:rFonts w:ascii="Times New Roman" w:hAnsi="Times New Roman" w:cs="Times New Roman"/>
          <w:lang w:eastAsia="zh-CN"/>
        </w:rPr>
        <w:t>Kevin</w:t>
      </w:r>
      <w:r>
        <w:rPr>
          <w:rFonts w:ascii="Times New Roman" w:hAnsi="Times New Roman" w:cs="Times New Roman"/>
        </w:rPr>
        <w:t xml:space="preserve">(01:17:39): </w:t>
      </w:r>
      <w:r>
        <w:rPr>
          <w:rFonts w:ascii="Times New Roman" w:hAnsi="Times New Roman" w:cs="Times New Roman"/>
          <w:lang w:eastAsia="zh-CN"/>
        </w:rPr>
        <w:t>It's all a grind</w:t>
      </w:r>
      <w:r>
        <w:rPr>
          <w:rFonts w:ascii="Times New Roman" w:hAnsi="Times New Roman" w:cs="Times New Roman"/>
        </w:rPr>
        <w:t>, and this result now makes me feel the most comfortable</w:t>
      </w:r>
      <w:r>
        <w:rPr>
          <w:rFonts w:ascii="Times New Roman" w:hAnsi="Times New Roman" w:cs="Times New Roman"/>
          <w:lang w:eastAsia="zh-CN"/>
        </w:rPr>
        <w:t xml:space="preserve">. </w:t>
      </w:r>
      <w:r>
        <w:rPr>
          <w:rFonts w:ascii="Times New Roman" w:hAnsi="Times New Roman" w:cs="Times New Roman"/>
        </w:rPr>
        <w:t>I'm not swinging for the fences or laying flat; I'm just saying that keeping a good mindset allows us to enjoy life and learn better.</w:t>
      </w:r>
    </w:p>
    <w:p w14:paraId="476494DF">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(01:17:55): It's important to </w:t>
      </w:r>
      <w:r>
        <w:rPr>
          <w:rFonts w:ascii="Times New Roman" w:hAnsi="Times New Roman" w:cs="Times New Roman"/>
          <w:lang w:eastAsia="zh-CN"/>
        </w:rPr>
        <w:t xml:space="preserve">be </w:t>
      </w:r>
      <w:r>
        <w:rPr>
          <w:rFonts w:ascii="Times New Roman" w:hAnsi="Times New Roman" w:cs="Times New Roman"/>
        </w:rPr>
        <w:t>happy indeed.</w:t>
      </w:r>
    </w:p>
    <w:p w14:paraId="21A1C2CB">
      <w:pPr>
        <w:jc w:val="both"/>
        <w:rPr>
          <w:rFonts w:ascii="Times New Roman" w:hAnsi="Times New Roman" w:cs="Times New Roman"/>
        </w:rPr>
      </w:pPr>
      <w:r>
        <w:rPr>
          <w:rFonts w:ascii="Times New Roman" w:hAnsi="Times New Roman" w:cs="Times New Roman"/>
          <w:lang w:eastAsia="zh-CN"/>
        </w:rPr>
        <w:t xml:space="preserve">Kevin </w:t>
      </w:r>
      <w:r>
        <w:rPr>
          <w:rFonts w:ascii="Times New Roman" w:hAnsi="Times New Roman" w:cs="Times New Roman"/>
        </w:rPr>
        <w:t>(01:17:58): Yeah.</w:t>
      </w:r>
    </w:p>
    <w:p w14:paraId="21A6DBC1">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(01:18:00): OK, what about you, Sun? Is there anything you'd like to say to undergraduates coming to China?</w:t>
      </w:r>
    </w:p>
    <w:p w14:paraId="2098497E">
      <w:pPr>
        <w:jc w:val="both"/>
        <w:rPr>
          <w:rFonts w:ascii="Times New Roman" w:hAnsi="Times New Roman" w:cs="Times New Roman"/>
        </w:rPr>
      </w:pPr>
      <w:r>
        <w:rPr>
          <w:rFonts w:ascii="Times New Roman" w:hAnsi="Times New Roman" w:cs="Times New Roman"/>
          <w:lang w:eastAsia="zh-CN"/>
        </w:rPr>
        <w:t>Xiaosun</w:t>
      </w:r>
      <w:r>
        <w:rPr>
          <w:rFonts w:ascii="Times New Roman" w:hAnsi="Times New Roman" w:cs="Times New Roman"/>
        </w:rPr>
        <w:t>(01:18:08): I agree that staying happy is more important. I have some Chinese classmates who cry and mourn in class every day as someone owes them money</w:t>
      </w:r>
      <w:r>
        <w:rPr>
          <w:rFonts w:ascii="Times New Roman" w:hAnsi="Times New Roman" w:cs="Times New Roman"/>
          <w:lang w:eastAsia="zh-CN"/>
        </w:rPr>
        <w:t>.</w:t>
      </w:r>
      <w:r>
        <w:rPr>
          <w:rFonts w:ascii="Times New Roman" w:hAnsi="Times New Roman" w:cs="Times New Roman"/>
        </w:rPr>
        <w:t xml:space="preserve"> If you live like this, you won't be happy. It's not easy for a person to be out there, so why do you have to give yourself a hard time? The second one is mainly for new students. I have not been here for a long time and have suffered losses, </w:t>
      </w:r>
      <w:r>
        <w:rPr>
          <w:rFonts w:ascii="Times New Roman" w:hAnsi="Times New Roman" w:cs="Times New Roman"/>
          <w:lang w:eastAsia="zh-CN"/>
        </w:rPr>
        <w:t xml:space="preserve">especially as a </w:t>
      </w:r>
      <w:r>
        <w:rPr>
          <w:rFonts w:ascii="Times New Roman" w:hAnsi="Times New Roman" w:cs="Times New Roman"/>
        </w:rPr>
        <w:t>new student. When doing group work, I don't unthinkingly go to find my unfamiliar Chinese classmates to cooperate with.</w:t>
      </w:r>
    </w:p>
    <w:p w14:paraId="3189E808">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(01:18:50): Why</w:t>
      </w:r>
      <w:r>
        <w:rPr>
          <w:rFonts w:ascii="Times New Roman" w:hAnsi="Times New Roman" w:cs="Times New Roman"/>
          <w:lang w:eastAsia="zh-CN"/>
        </w:rPr>
        <w:t>?</w:t>
      </w:r>
    </w:p>
    <w:p w14:paraId="10C4C406">
      <w:pPr>
        <w:jc w:val="both"/>
        <w:rPr>
          <w:rFonts w:ascii="Times New Roman" w:hAnsi="Times New Roman" w:cs="Times New Roman"/>
        </w:rPr>
      </w:pPr>
      <w:r>
        <w:rPr>
          <w:rFonts w:ascii="Times New Roman" w:hAnsi="Times New Roman" w:cs="Times New Roman"/>
          <w:lang w:eastAsia="zh-CN"/>
        </w:rPr>
        <w:t xml:space="preserve">Xiao Sun </w:t>
      </w:r>
      <w:r>
        <w:rPr>
          <w:rFonts w:ascii="Times New Roman" w:hAnsi="Times New Roman" w:cs="Times New Roman"/>
        </w:rPr>
        <w:t xml:space="preserve">(01:18:52): Because I've been pitched. </w:t>
      </w:r>
      <w:r>
        <w:rPr>
          <w:rFonts w:ascii="Times New Roman" w:hAnsi="Times New Roman" w:cs="Times New Roman"/>
          <w:lang w:eastAsia="zh-CN"/>
        </w:rPr>
        <w:t>A large number of these people are not very strong in academic ability and</w:t>
      </w:r>
      <w:r>
        <w:rPr>
          <w:rFonts w:ascii="Times New Roman" w:hAnsi="Times New Roman" w:cs="Times New Roman"/>
        </w:rPr>
        <w:t xml:space="preserve"> are out of </w:t>
      </w:r>
      <w:r>
        <w:rPr>
          <w:rFonts w:hint="eastAsia" w:ascii="Times New Roman" w:hAnsi="Times New Roman" w:cs="Times New Roman"/>
          <w:lang w:eastAsia="zh-CN"/>
        </w:rPr>
        <w:t>high school</w:t>
      </w:r>
      <w:r>
        <w:rPr>
          <w:rFonts w:ascii="Times New Roman" w:hAnsi="Times New Roman" w:cs="Times New Roman"/>
        </w:rPr>
        <w:t xml:space="preserve">. Many of them in </w:t>
      </w:r>
      <w:r>
        <w:rPr>
          <w:rFonts w:hint="eastAsia" w:ascii="Times New Roman" w:hAnsi="Times New Roman" w:cs="Times New Roman"/>
          <w:lang w:eastAsia="zh-CN"/>
        </w:rPr>
        <w:t>high school</w:t>
      </w:r>
      <w:r>
        <w:rPr>
          <w:rFonts w:ascii="Times New Roman" w:hAnsi="Times New Roman" w:cs="Times New Roman"/>
        </w:rPr>
        <w:t xml:space="preserve"> did not learn how to do reports</w:t>
      </w:r>
      <w:r>
        <w:rPr>
          <w:rFonts w:ascii="Times New Roman" w:hAnsi="Times New Roman" w:cs="Times New Roman"/>
          <w:lang w:eastAsia="zh-CN"/>
        </w:rPr>
        <w:t xml:space="preserve">, </w:t>
      </w:r>
      <w:r>
        <w:rPr>
          <w:rFonts w:ascii="Times New Roman" w:hAnsi="Times New Roman" w:cs="Times New Roman"/>
        </w:rPr>
        <w:t>how to do presentations</w:t>
      </w:r>
      <w:r>
        <w:rPr>
          <w:rFonts w:ascii="Times New Roman" w:hAnsi="Times New Roman" w:cs="Times New Roman"/>
          <w:lang w:eastAsia="zh-CN"/>
        </w:rPr>
        <w:t xml:space="preserve">, or </w:t>
      </w:r>
      <w:r>
        <w:rPr>
          <w:rFonts w:ascii="Times New Roman" w:hAnsi="Times New Roman" w:cs="Times New Roman"/>
        </w:rPr>
        <w:t>how to do citation references</w:t>
      </w:r>
      <w:r>
        <w:rPr>
          <w:rFonts w:ascii="Times New Roman" w:hAnsi="Times New Roman" w:cs="Times New Roman"/>
          <w:lang w:eastAsia="zh-CN"/>
        </w:rPr>
        <w:t xml:space="preserve">. </w:t>
      </w:r>
      <w:r>
        <w:rPr>
          <w:rFonts w:ascii="Times New Roman" w:hAnsi="Times New Roman" w:cs="Times New Roman"/>
        </w:rPr>
        <w:t>They do not know anything, and sometimes you have to be a leader</w:t>
      </w:r>
      <w:r>
        <w:rPr>
          <w:rFonts w:ascii="Times New Roman" w:hAnsi="Times New Roman" w:cs="Times New Roman"/>
          <w:lang w:eastAsia="zh-CN"/>
        </w:rPr>
        <w:t xml:space="preserve">, </w:t>
      </w:r>
      <w:r>
        <w:rPr>
          <w:rFonts w:ascii="Times New Roman" w:hAnsi="Times New Roman" w:cs="Times New Roman"/>
        </w:rPr>
        <w:t xml:space="preserve">and then if you go to If you try to </w:t>
      </w:r>
      <w:r>
        <w:rPr>
          <w:rFonts w:ascii="Times New Roman" w:hAnsi="Times New Roman" w:cs="Times New Roman"/>
          <w:lang w:eastAsia="zh-CN"/>
        </w:rPr>
        <w:t xml:space="preserve">arrange </w:t>
      </w:r>
      <w:r>
        <w:rPr>
          <w:rFonts w:ascii="Times New Roman" w:hAnsi="Times New Roman" w:cs="Times New Roman"/>
        </w:rPr>
        <w:t>them, they will still be dissatisfied with you</w:t>
      </w:r>
      <w:r>
        <w:rPr>
          <w:rFonts w:ascii="Times New Roman" w:hAnsi="Times New Roman" w:cs="Times New Roman"/>
          <w:lang w:eastAsia="zh-CN"/>
        </w:rPr>
        <w:t>.</w:t>
      </w:r>
      <w:r>
        <w:rPr>
          <w:rFonts w:ascii="Times New Roman" w:hAnsi="Times New Roman" w:cs="Times New Roman"/>
        </w:rPr>
        <w:t xml:space="preserve"> Anyway, to do this thing is that you are not a person inside or outside.</w:t>
      </w:r>
    </w:p>
    <w:p w14:paraId="3EE2533E">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(01:19:36): I see, it's still a bit difficult in terms of co-operation.</w:t>
      </w:r>
    </w:p>
    <w:p w14:paraId="5D1E5547">
      <w:pPr>
        <w:jc w:val="both"/>
        <w:rPr>
          <w:rFonts w:ascii="Times New Roman" w:hAnsi="Times New Roman" w:cs="Times New Roman"/>
        </w:rPr>
      </w:pPr>
      <w:r>
        <w:rPr>
          <w:rFonts w:ascii="Times New Roman" w:hAnsi="Times New Roman" w:cs="Times New Roman"/>
          <w:lang w:eastAsia="zh-CN"/>
        </w:rPr>
        <w:t xml:space="preserve">Xiaosun </w:t>
      </w:r>
      <w:r>
        <w:rPr>
          <w:rFonts w:ascii="Times New Roman" w:hAnsi="Times New Roman" w:cs="Times New Roman"/>
        </w:rPr>
        <w:t xml:space="preserve">(01:19:38): Yes, in terms of cooperation, if we don't know each </w:t>
      </w:r>
      <w:r>
        <w:rPr>
          <w:rFonts w:ascii="Times New Roman" w:hAnsi="Times New Roman" w:cs="Times New Roman"/>
          <w:lang w:eastAsia="zh-CN"/>
        </w:rPr>
        <w:t>other</w:t>
      </w:r>
      <w:r>
        <w:rPr>
          <w:rFonts w:ascii="Times New Roman" w:hAnsi="Times New Roman" w:cs="Times New Roman"/>
        </w:rPr>
        <w:t xml:space="preserve"> very well, I would prefer to go to  Malaysian</w:t>
      </w:r>
      <w:r>
        <w:rPr>
          <w:rFonts w:hint="eastAsia" w:ascii="Times New Roman" w:hAnsi="Times New Roman" w:cs="Times New Roman"/>
          <w:lang w:val="en-US" w:eastAsia="zh-CN"/>
        </w:rPr>
        <w:t xml:space="preserve"> </w:t>
      </w:r>
      <w:r>
        <w:rPr>
          <w:rFonts w:ascii="Times New Roman" w:hAnsi="Times New Roman" w:cs="Times New Roman"/>
        </w:rPr>
        <w:t xml:space="preserve">Chinese or other </w:t>
      </w:r>
      <w:r>
        <w:rPr>
          <w:rFonts w:ascii="Times New Roman" w:hAnsi="Times New Roman" w:cs="Times New Roman"/>
          <w:lang w:eastAsia="zh-CN"/>
        </w:rPr>
        <w:t xml:space="preserve">local </w:t>
      </w:r>
      <w:r>
        <w:rPr>
          <w:rFonts w:ascii="Times New Roman" w:hAnsi="Times New Roman" w:cs="Times New Roman"/>
        </w:rPr>
        <w:t>students. Because group work usually starts in the middle of the semester, we have enough time to observe and pick our teammates</w:t>
      </w:r>
      <w:r>
        <w:rPr>
          <w:rFonts w:ascii="Times New Roman" w:hAnsi="Times New Roman" w:cs="Times New Roman"/>
          <w:lang w:eastAsia="zh-CN"/>
        </w:rPr>
        <w:t xml:space="preserve">. </w:t>
      </w:r>
      <w:r>
        <w:rPr>
          <w:rFonts w:ascii="Times New Roman" w:hAnsi="Times New Roman" w:cs="Times New Roman"/>
        </w:rPr>
        <w:t xml:space="preserve">You can also think of ways to get the </w:t>
      </w:r>
      <w:r>
        <w:rPr>
          <w:rFonts w:ascii="Times New Roman" w:hAnsi="Times New Roman" w:cs="Times New Roman"/>
          <w:lang w:eastAsia="zh-CN"/>
        </w:rPr>
        <w:t xml:space="preserve">locals and </w:t>
      </w:r>
      <w:r>
        <w:rPr>
          <w:rFonts w:hint="eastAsia" w:ascii="Times New Roman" w:hAnsi="Times New Roman" w:cs="Times New Roman"/>
          <w:lang w:val="en-US" w:eastAsia="zh-CN"/>
        </w:rPr>
        <w:t xml:space="preserve">Malaysian </w:t>
      </w:r>
      <w:r>
        <w:rPr>
          <w:rFonts w:ascii="Times New Roman" w:hAnsi="Times New Roman" w:cs="Times New Roman"/>
          <w:lang w:eastAsia="zh-CN"/>
        </w:rPr>
        <w:t xml:space="preserve">Chinese to </w:t>
      </w:r>
      <w:r>
        <w:rPr>
          <w:rFonts w:ascii="Times New Roman" w:hAnsi="Times New Roman" w:cs="Times New Roman"/>
        </w:rPr>
        <w:t>notice you so they would be willing to bring you along for this assignment.</w:t>
      </w:r>
    </w:p>
    <w:p w14:paraId="31A178BE">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(01:20:10): OK, so what was your biggest takeaway?</w:t>
      </w:r>
    </w:p>
    <w:p w14:paraId="24F419FB">
      <w:pPr>
        <w:jc w:val="both"/>
        <w:rPr>
          <w:rFonts w:ascii="Times New Roman" w:hAnsi="Times New Roman" w:cs="Times New Roman"/>
        </w:rPr>
      </w:pPr>
      <w:r>
        <w:rPr>
          <w:rFonts w:ascii="Times New Roman" w:hAnsi="Times New Roman" w:cs="Times New Roman"/>
          <w:lang w:eastAsia="zh-CN"/>
        </w:rPr>
        <w:t>Xiaosun</w:t>
      </w:r>
      <w:r>
        <w:rPr>
          <w:rFonts w:ascii="Times New Roman" w:hAnsi="Times New Roman" w:cs="Times New Roman"/>
        </w:rPr>
        <w:t>(01:20:14): I think I have gained a lot of friends. I've had a good time here every day. I've learned a bit about different cultures, and I</w:t>
      </w:r>
      <w:r>
        <w:rPr>
          <w:rFonts w:ascii="Times New Roman" w:hAnsi="Times New Roman" w:cs="Times New Roman"/>
          <w:lang w:eastAsia="zh-CN"/>
        </w:rPr>
        <w:t xml:space="preserve">'ve been able </w:t>
      </w:r>
      <w:r>
        <w:rPr>
          <w:rFonts w:ascii="Times New Roman" w:hAnsi="Times New Roman" w:cs="Times New Roman"/>
        </w:rPr>
        <w:t>to improve my self-care skills.</w:t>
      </w:r>
    </w:p>
    <w:p w14:paraId="7B388B65">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(01:20:35): OK, thanks for sharing</w:t>
      </w:r>
      <w:r>
        <w:rPr>
          <w:rFonts w:ascii="Times New Roman" w:hAnsi="Times New Roman" w:cs="Times New Roman"/>
          <w:lang w:eastAsia="zh-CN"/>
        </w:rPr>
        <w:t>.</w:t>
      </w:r>
      <w:r>
        <w:rPr>
          <w:rFonts w:ascii="Times New Roman" w:hAnsi="Times New Roman" w:cs="Times New Roman"/>
        </w:rPr>
        <w:t xml:space="preserve"> I'd like to hear from Huo what the biggest thing he has learned during this process in Malaysia is.</w:t>
      </w:r>
    </w:p>
    <w:p w14:paraId="24FE2C3A">
      <w:pPr>
        <w:jc w:val="both"/>
        <w:rPr>
          <w:rFonts w:ascii="Times New Roman" w:hAnsi="Times New Roman" w:cs="Times New Roman"/>
        </w:rPr>
      </w:pPr>
      <w:r>
        <w:rPr>
          <w:rFonts w:ascii="Times New Roman" w:hAnsi="Times New Roman" w:cs="Times New Roman"/>
          <w:lang w:eastAsia="zh-CN"/>
        </w:rPr>
        <w:t>Xiao Huo</w:t>
      </w:r>
      <w:r>
        <w:rPr>
          <w:rFonts w:ascii="Times New Roman" w:hAnsi="Times New Roman" w:cs="Times New Roman"/>
        </w:rPr>
        <w:t xml:space="preserve">(01:20:49): </w:t>
      </w:r>
      <w:r>
        <w:rPr>
          <w:rFonts w:ascii="Times New Roman" w:hAnsi="Times New Roman" w:cs="Times New Roman"/>
          <w:lang w:eastAsia="zh-CN"/>
        </w:rPr>
        <w:t xml:space="preserve">The biggest thing </w:t>
      </w:r>
      <w:r>
        <w:rPr>
          <w:rFonts w:ascii="Times New Roman" w:hAnsi="Times New Roman" w:cs="Times New Roman"/>
        </w:rPr>
        <w:t xml:space="preserve">I've learnt </w:t>
      </w:r>
      <w:r>
        <w:rPr>
          <w:rFonts w:ascii="Times New Roman" w:hAnsi="Times New Roman" w:cs="Times New Roman"/>
          <w:lang w:eastAsia="zh-CN"/>
        </w:rPr>
        <w:t xml:space="preserve">is that </w:t>
      </w:r>
      <w:r>
        <w:rPr>
          <w:rFonts w:ascii="Times New Roman" w:hAnsi="Times New Roman" w:cs="Times New Roman"/>
        </w:rPr>
        <w:t>I can cook by myself</w:t>
      </w:r>
      <w:r>
        <w:rPr>
          <w:rFonts w:ascii="Times New Roman" w:hAnsi="Times New Roman" w:cs="Times New Roman"/>
          <w:lang w:eastAsia="zh-CN"/>
        </w:rPr>
        <w:t xml:space="preserve">, </w:t>
      </w:r>
      <w:r>
        <w:rPr>
          <w:rFonts w:ascii="Times New Roman" w:hAnsi="Times New Roman" w:cs="Times New Roman"/>
        </w:rPr>
        <w:t xml:space="preserve">I've learnt to solve problems by myself, and when I encounter an issue, I don't break down, </w:t>
      </w:r>
      <w:r>
        <w:rPr>
          <w:rFonts w:ascii="Times New Roman" w:hAnsi="Times New Roman" w:cs="Times New Roman"/>
          <w:lang w:eastAsia="zh-CN"/>
        </w:rPr>
        <w:t xml:space="preserve">I </w:t>
      </w:r>
      <w:r>
        <w:rPr>
          <w:rFonts w:ascii="Times New Roman" w:hAnsi="Times New Roman" w:cs="Times New Roman"/>
        </w:rPr>
        <w:t>think of a solution by myself</w:t>
      </w:r>
      <w:r>
        <w:rPr>
          <w:rFonts w:ascii="Times New Roman" w:hAnsi="Times New Roman" w:cs="Times New Roman"/>
          <w:lang w:eastAsia="zh-CN"/>
        </w:rPr>
        <w:t>, and I</w:t>
      </w:r>
      <w:r>
        <w:rPr>
          <w:rFonts w:ascii="Times New Roman" w:hAnsi="Times New Roman" w:cs="Times New Roman"/>
        </w:rPr>
        <w:t xml:space="preserve">'ve become more independent </w:t>
      </w:r>
      <w:r>
        <w:rPr>
          <w:rFonts w:ascii="Times New Roman" w:hAnsi="Times New Roman" w:cs="Times New Roman"/>
          <w:lang w:eastAsia="zh-CN"/>
        </w:rPr>
        <w:t xml:space="preserve">because I </w:t>
      </w:r>
      <w:r>
        <w:rPr>
          <w:rFonts w:ascii="Times New Roman" w:hAnsi="Times New Roman" w:cs="Times New Roman"/>
        </w:rPr>
        <w:t>can only rely on myself when I'm in a foreign country.</w:t>
      </w:r>
    </w:p>
    <w:p w14:paraId="2B26F576">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(01:21:09): Indeed. Is there anything you'd like to say to the incoming undergraduates?</w:t>
      </w:r>
    </w:p>
    <w:p w14:paraId="18FC3929">
      <w:pPr>
        <w:jc w:val="both"/>
        <w:rPr>
          <w:rFonts w:ascii="Times New Roman" w:hAnsi="Times New Roman" w:cs="Times New Roman"/>
        </w:rPr>
      </w:pPr>
      <w:r>
        <w:rPr>
          <w:rFonts w:ascii="Times New Roman" w:hAnsi="Times New Roman" w:cs="Times New Roman"/>
          <w:lang w:eastAsia="zh-CN"/>
        </w:rPr>
        <w:t>Xiao Huo</w:t>
      </w:r>
      <w:r>
        <w:rPr>
          <w:rFonts w:ascii="Times New Roman" w:hAnsi="Times New Roman" w:cs="Times New Roman"/>
        </w:rPr>
        <w:t xml:space="preserve">(01:21:16): </w:t>
      </w:r>
      <w:r>
        <w:rPr>
          <w:rFonts w:ascii="Times New Roman" w:hAnsi="Times New Roman" w:cs="Times New Roman"/>
          <w:lang w:eastAsia="zh-CN"/>
        </w:rPr>
        <w:t xml:space="preserve">Like </w:t>
      </w:r>
      <w:r>
        <w:rPr>
          <w:rFonts w:ascii="Times New Roman" w:hAnsi="Times New Roman" w:cs="Times New Roman"/>
        </w:rPr>
        <w:t xml:space="preserve">that student said earlier, don't team up with Chinese people. Sometimes, the Chinese will pull the Chinese </w:t>
      </w:r>
      <w:r>
        <w:rPr>
          <w:rFonts w:ascii="Times New Roman" w:hAnsi="Times New Roman" w:cs="Times New Roman"/>
          <w:lang w:eastAsia="zh-CN"/>
        </w:rPr>
        <w:t>back</w:t>
      </w:r>
      <w:r>
        <w:rPr>
          <w:rFonts w:ascii="Times New Roman" w:hAnsi="Times New Roman" w:cs="Times New Roman"/>
        </w:rPr>
        <w:t xml:space="preserve">. If he </w:t>
      </w:r>
      <w:r>
        <w:rPr>
          <w:rFonts w:ascii="Times New Roman" w:hAnsi="Times New Roman" w:cs="Times New Roman"/>
          <w:lang w:eastAsia="zh-CN"/>
        </w:rPr>
        <w:t xml:space="preserve">lacks </w:t>
      </w:r>
      <w:r>
        <w:rPr>
          <w:rFonts w:ascii="Times New Roman" w:hAnsi="Times New Roman" w:cs="Times New Roman"/>
        </w:rPr>
        <w:t xml:space="preserve">initiative and isn't motivated to do more, he'll drag it out to the end, </w:t>
      </w:r>
      <w:r>
        <w:rPr>
          <w:rFonts w:ascii="Times New Roman" w:hAnsi="Times New Roman" w:cs="Times New Roman"/>
          <w:lang w:eastAsia="zh-CN"/>
        </w:rPr>
        <w:t xml:space="preserve">and </w:t>
      </w:r>
      <w:r>
        <w:rPr>
          <w:rFonts w:ascii="Times New Roman" w:hAnsi="Times New Roman" w:cs="Times New Roman"/>
        </w:rPr>
        <w:t xml:space="preserve">you won't even be able to find him in person. </w:t>
      </w:r>
      <w:r>
        <w:rPr>
          <w:rFonts w:ascii="Times New Roman" w:hAnsi="Times New Roman" w:cs="Times New Roman"/>
          <w:lang w:eastAsia="zh-CN"/>
        </w:rPr>
        <w:t xml:space="preserve">When </w:t>
      </w:r>
      <w:r>
        <w:rPr>
          <w:rFonts w:ascii="Times New Roman" w:hAnsi="Times New Roman" w:cs="Times New Roman"/>
        </w:rPr>
        <w:t xml:space="preserve">you ask him to </w:t>
      </w:r>
      <w:r>
        <w:rPr>
          <w:rFonts w:ascii="Times New Roman" w:hAnsi="Times New Roman" w:cs="Times New Roman"/>
          <w:lang w:eastAsia="zh-CN"/>
        </w:rPr>
        <w:t xml:space="preserve">choose </w:t>
      </w:r>
      <w:r>
        <w:rPr>
          <w:rFonts w:ascii="Times New Roman" w:hAnsi="Times New Roman" w:cs="Times New Roman"/>
        </w:rPr>
        <w:t xml:space="preserve">which part of the </w:t>
      </w:r>
      <w:r>
        <w:rPr>
          <w:rFonts w:ascii="Times New Roman" w:hAnsi="Times New Roman" w:cs="Times New Roman"/>
          <w:lang w:eastAsia="zh-CN"/>
        </w:rPr>
        <w:t xml:space="preserve">group task to do </w:t>
      </w:r>
      <w:r>
        <w:rPr>
          <w:rFonts w:ascii="Times New Roman" w:hAnsi="Times New Roman" w:cs="Times New Roman"/>
        </w:rPr>
        <w:t>first</w:t>
      </w:r>
      <w:r>
        <w:rPr>
          <w:rFonts w:ascii="Times New Roman" w:hAnsi="Times New Roman" w:cs="Times New Roman"/>
          <w:lang w:eastAsia="zh-CN"/>
        </w:rPr>
        <w:t xml:space="preserve">, </w:t>
      </w:r>
      <w:r>
        <w:rPr>
          <w:rFonts w:ascii="Times New Roman" w:hAnsi="Times New Roman" w:cs="Times New Roman"/>
        </w:rPr>
        <w:t xml:space="preserve">he </w:t>
      </w:r>
      <w:r>
        <w:rPr>
          <w:rFonts w:ascii="Times New Roman" w:hAnsi="Times New Roman" w:cs="Times New Roman"/>
          <w:lang w:eastAsia="zh-CN"/>
        </w:rPr>
        <w:t xml:space="preserve">basically </w:t>
      </w:r>
      <w:r>
        <w:rPr>
          <w:rFonts w:ascii="Times New Roman" w:hAnsi="Times New Roman" w:cs="Times New Roman"/>
        </w:rPr>
        <w:t xml:space="preserve">chooses the easiest </w:t>
      </w:r>
      <w:r>
        <w:rPr>
          <w:rFonts w:ascii="Times New Roman" w:hAnsi="Times New Roman" w:cs="Times New Roman"/>
          <w:lang w:eastAsia="zh-CN"/>
        </w:rPr>
        <w:t>part</w:t>
      </w:r>
      <w:r>
        <w:rPr>
          <w:rFonts w:ascii="Times New Roman" w:hAnsi="Times New Roman" w:cs="Times New Roman"/>
        </w:rPr>
        <w:t xml:space="preserve">, and even if he chooses the easiest </w:t>
      </w:r>
      <w:r>
        <w:rPr>
          <w:rFonts w:ascii="Times New Roman" w:hAnsi="Times New Roman" w:cs="Times New Roman"/>
          <w:lang w:eastAsia="zh-CN"/>
        </w:rPr>
        <w:t>part</w:t>
      </w:r>
      <w:r>
        <w:rPr>
          <w:rFonts w:ascii="Times New Roman" w:hAnsi="Times New Roman" w:cs="Times New Roman"/>
        </w:rPr>
        <w:t xml:space="preserve">, he won't finish it in time. Even if he chooses the easiest part, he won't finish it in time. Then he stumbles during the presentation and doesn't prepare carefully, which will bring down the whole group's performance. </w:t>
      </w:r>
      <w:r>
        <w:rPr>
          <w:rFonts w:ascii="Times New Roman" w:hAnsi="Times New Roman" w:cs="Times New Roman"/>
          <w:lang w:eastAsia="zh-CN"/>
        </w:rPr>
        <w:t>If you are a new student here</w:t>
      </w:r>
      <w:r>
        <w:rPr>
          <w:rFonts w:ascii="Times New Roman" w:hAnsi="Times New Roman" w:cs="Times New Roman"/>
        </w:rPr>
        <w:t>, please accept the difference</w:t>
      </w:r>
      <w:r>
        <w:rPr>
          <w:rFonts w:ascii="Times New Roman" w:hAnsi="Times New Roman" w:cs="Times New Roman"/>
          <w:lang w:eastAsia="zh-CN"/>
        </w:rPr>
        <w:t xml:space="preserve">. Secondly, </w:t>
      </w:r>
      <w:r>
        <w:rPr>
          <w:rFonts w:ascii="Times New Roman" w:hAnsi="Times New Roman" w:cs="Times New Roman"/>
        </w:rPr>
        <w:t xml:space="preserve">the transport </w:t>
      </w:r>
      <w:r>
        <w:rPr>
          <w:rFonts w:ascii="Times New Roman" w:hAnsi="Times New Roman" w:cs="Times New Roman"/>
          <w:lang w:eastAsia="zh-CN"/>
        </w:rPr>
        <w:t xml:space="preserve">here </w:t>
      </w:r>
      <w:r>
        <w:rPr>
          <w:rFonts w:ascii="Times New Roman" w:hAnsi="Times New Roman" w:cs="Times New Roman"/>
        </w:rPr>
        <w:t>is not very convenient</w:t>
      </w:r>
      <w:r>
        <w:rPr>
          <w:rFonts w:ascii="Times New Roman" w:hAnsi="Times New Roman" w:cs="Times New Roman"/>
          <w:lang w:eastAsia="zh-CN"/>
        </w:rPr>
        <w:t xml:space="preserve">, </w:t>
      </w:r>
      <w:r>
        <w:rPr>
          <w:rFonts w:ascii="Times New Roman" w:hAnsi="Times New Roman" w:cs="Times New Roman"/>
        </w:rPr>
        <w:t xml:space="preserve">although there are KTM </w:t>
      </w:r>
      <w:r>
        <w:rPr>
          <w:rFonts w:ascii="Times New Roman" w:hAnsi="Times New Roman" w:cs="Times New Roman"/>
          <w:lang w:eastAsia="zh-CN"/>
        </w:rPr>
        <w:t xml:space="preserve">and </w:t>
      </w:r>
      <w:r>
        <w:rPr>
          <w:rFonts w:ascii="Times New Roman" w:hAnsi="Times New Roman" w:cs="Times New Roman"/>
        </w:rPr>
        <w:t>MRT. However, the environment around it is not the same as that in China</w:t>
      </w:r>
      <w:r>
        <w:rPr>
          <w:rFonts w:ascii="Times New Roman" w:hAnsi="Times New Roman" w:cs="Times New Roman"/>
          <w:lang w:eastAsia="zh-CN"/>
        </w:rPr>
        <w:t xml:space="preserve">. It's </w:t>
      </w:r>
      <w:r>
        <w:rPr>
          <w:rFonts w:ascii="Times New Roman" w:hAnsi="Times New Roman" w:cs="Times New Roman"/>
        </w:rPr>
        <w:t>not as developed as China</w:t>
      </w:r>
      <w:r>
        <w:rPr>
          <w:rFonts w:ascii="Times New Roman" w:hAnsi="Times New Roman" w:cs="Times New Roman"/>
          <w:lang w:eastAsia="zh-CN"/>
        </w:rPr>
        <w:t xml:space="preserve">, and what I'm talking about </w:t>
      </w:r>
      <w:r>
        <w:rPr>
          <w:rFonts w:ascii="Times New Roman" w:hAnsi="Times New Roman" w:cs="Times New Roman"/>
        </w:rPr>
        <w:t xml:space="preserve">doesn't include </w:t>
      </w:r>
      <w:r>
        <w:rPr>
          <w:rFonts w:ascii="Times New Roman" w:hAnsi="Times New Roman" w:cs="Times New Roman"/>
          <w:lang w:eastAsia="zh-CN"/>
        </w:rPr>
        <w:t xml:space="preserve">the busy areas of </w:t>
      </w:r>
      <w:r>
        <w:rPr>
          <w:rFonts w:ascii="Times New Roman" w:hAnsi="Times New Roman" w:cs="Times New Roman"/>
        </w:rPr>
        <w:t>Kuala Lumpur.</w:t>
      </w:r>
    </w:p>
    <w:p w14:paraId="38420149">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(01:22:28): I don't know if you've ever been on a local bus that doesn't have stop reminders</w:t>
      </w:r>
      <w:r>
        <w:rPr>
          <w:rFonts w:ascii="Times New Roman" w:hAnsi="Times New Roman" w:cs="Times New Roman"/>
          <w:lang w:eastAsia="zh-CN"/>
        </w:rPr>
        <w:t>.</w:t>
      </w:r>
      <w:r>
        <w:rPr>
          <w:rFonts w:ascii="Times New Roman" w:hAnsi="Times New Roman" w:cs="Times New Roman"/>
        </w:rPr>
        <w:t xml:space="preserve"> You don't recognise the place, and you might miss the stop or not even find it.</w:t>
      </w:r>
    </w:p>
    <w:p w14:paraId="3FA27FB4">
      <w:pPr>
        <w:jc w:val="both"/>
        <w:rPr>
          <w:rFonts w:ascii="Times New Roman" w:hAnsi="Times New Roman" w:cs="Times New Roman"/>
        </w:rPr>
      </w:pPr>
      <w:r>
        <w:rPr>
          <w:rFonts w:ascii="Times New Roman" w:hAnsi="Times New Roman" w:cs="Times New Roman"/>
          <w:lang w:eastAsia="zh-CN"/>
        </w:rPr>
        <w:t>XiaoHuo</w:t>
      </w:r>
      <w:r>
        <w:rPr>
          <w:rFonts w:ascii="Times New Roman" w:hAnsi="Times New Roman" w:cs="Times New Roman"/>
        </w:rPr>
        <w:t xml:space="preserve">(01:22:39): You can use the </w:t>
      </w:r>
      <w:r>
        <w:rPr>
          <w:rFonts w:hint="eastAsia" w:ascii="Times New Roman" w:hAnsi="Times New Roman" w:cs="Times New Roman"/>
          <w:lang w:eastAsia="zh-CN"/>
        </w:rPr>
        <w:t>M</w:t>
      </w:r>
      <w:r>
        <w:rPr>
          <w:rFonts w:ascii="Times New Roman" w:hAnsi="Times New Roman" w:cs="Times New Roman"/>
        </w:rPr>
        <w:t>ovie</w:t>
      </w:r>
      <w:r>
        <w:rPr>
          <w:rFonts w:hint="eastAsia" w:ascii="Times New Roman" w:hAnsi="Times New Roman" w:cs="Times New Roman"/>
          <w:lang w:eastAsia="zh-CN"/>
        </w:rPr>
        <w:t xml:space="preserve"> app</w:t>
      </w:r>
      <w:r>
        <w:rPr>
          <w:rFonts w:ascii="Times New Roman" w:hAnsi="Times New Roman" w:cs="Times New Roman"/>
          <w:lang w:eastAsia="zh-CN"/>
        </w:rPr>
        <w:t xml:space="preserve">; the </w:t>
      </w:r>
      <w:r>
        <w:rPr>
          <w:rFonts w:hint="eastAsia" w:ascii="Times New Roman" w:hAnsi="Times New Roman" w:cs="Times New Roman"/>
          <w:lang w:eastAsia="zh-CN"/>
        </w:rPr>
        <w:t>M</w:t>
      </w:r>
      <w:r>
        <w:rPr>
          <w:rFonts w:ascii="Times New Roman" w:hAnsi="Times New Roman" w:cs="Times New Roman"/>
        </w:rPr>
        <w:t>o</w:t>
      </w:r>
      <w:r>
        <w:rPr>
          <w:rFonts w:hint="eastAsia" w:ascii="Times New Roman" w:hAnsi="Times New Roman" w:cs="Times New Roman"/>
          <w:lang w:val="en-US" w:eastAsia="zh-CN"/>
        </w:rPr>
        <w:t>o</w:t>
      </w:r>
      <w:r>
        <w:rPr>
          <w:rFonts w:ascii="Times New Roman" w:hAnsi="Times New Roman" w:cs="Times New Roman"/>
        </w:rPr>
        <w:t>vi</w:t>
      </w:r>
      <w:r>
        <w:rPr>
          <w:rFonts w:hint="eastAsia" w:ascii="Times New Roman" w:hAnsi="Times New Roman" w:cs="Times New Roman"/>
          <w:lang w:val="en-US" w:eastAsia="zh-CN"/>
        </w:rPr>
        <w:t>t</w:t>
      </w:r>
      <w:bookmarkStart w:id="0" w:name="_GoBack"/>
      <w:bookmarkEnd w:id="0"/>
      <w:r>
        <w:rPr>
          <w:rFonts w:hint="eastAsia" w:ascii="Times New Roman" w:hAnsi="Times New Roman" w:cs="Times New Roman"/>
          <w:lang w:eastAsia="zh-CN"/>
        </w:rPr>
        <w:t xml:space="preserve"> app</w:t>
      </w:r>
      <w:r>
        <w:rPr>
          <w:rFonts w:ascii="Times New Roman" w:hAnsi="Times New Roman" w:cs="Times New Roman"/>
        </w:rPr>
        <w:t xml:space="preserve"> will remind you, or you can use Google Maps. You just can't turn off that reminder. You must let it tell you where you are, especially if you're going to an unfamiliar place. If you want to do KTM </w:t>
      </w:r>
      <w:r>
        <w:rPr>
          <w:rFonts w:ascii="Times New Roman" w:hAnsi="Times New Roman" w:cs="Times New Roman"/>
          <w:lang w:eastAsia="zh-CN"/>
        </w:rPr>
        <w:t xml:space="preserve">or </w:t>
      </w:r>
      <w:r>
        <w:rPr>
          <w:rFonts w:ascii="Times New Roman" w:hAnsi="Times New Roman" w:cs="Times New Roman"/>
        </w:rPr>
        <w:t>MRT, he will tell you where to go, but you can't do that with buses, and they are late</w:t>
      </w:r>
      <w:r>
        <w:rPr>
          <w:rFonts w:ascii="Times New Roman" w:hAnsi="Times New Roman" w:cs="Times New Roman"/>
          <w:lang w:eastAsia="zh-CN"/>
        </w:rPr>
        <w:t xml:space="preserve">, </w:t>
      </w:r>
      <w:r>
        <w:rPr>
          <w:rFonts w:ascii="Times New Roman" w:hAnsi="Times New Roman" w:cs="Times New Roman"/>
        </w:rPr>
        <w:t>unreliable, and unpunctual.</w:t>
      </w:r>
    </w:p>
    <w:p w14:paraId="71EA498B">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(01:23:09): Indeed, this is far from China.</w:t>
      </w:r>
    </w:p>
    <w:p w14:paraId="633AD441">
      <w:pPr>
        <w:jc w:val="both"/>
        <w:rPr>
          <w:rFonts w:ascii="Times New Roman" w:hAnsi="Times New Roman" w:cs="Times New Roman"/>
        </w:rPr>
      </w:pPr>
      <w:r>
        <w:rPr>
          <w:rFonts w:ascii="Times New Roman" w:hAnsi="Times New Roman" w:cs="Times New Roman"/>
          <w:lang w:eastAsia="zh-CN"/>
        </w:rPr>
        <w:t xml:space="preserve">Xiao Huo </w:t>
      </w:r>
      <w:r>
        <w:rPr>
          <w:rFonts w:ascii="Times New Roman" w:hAnsi="Times New Roman" w:cs="Times New Roman"/>
        </w:rPr>
        <w:t xml:space="preserve">(01:23:13): </w:t>
      </w:r>
      <w:r>
        <w:rPr>
          <w:rFonts w:ascii="Times New Roman" w:hAnsi="Times New Roman" w:cs="Times New Roman"/>
          <w:lang w:eastAsia="zh-CN"/>
        </w:rPr>
        <w:t xml:space="preserve">Not only is </w:t>
      </w:r>
      <w:r>
        <w:rPr>
          <w:rFonts w:ascii="Times New Roman" w:hAnsi="Times New Roman" w:cs="Times New Roman"/>
        </w:rPr>
        <w:t>the traffic not good</w:t>
      </w:r>
      <w:r>
        <w:rPr>
          <w:rFonts w:ascii="Times New Roman" w:hAnsi="Times New Roman" w:cs="Times New Roman"/>
          <w:lang w:eastAsia="zh-CN"/>
        </w:rPr>
        <w:t xml:space="preserve">, but </w:t>
      </w:r>
      <w:r>
        <w:rPr>
          <w:rFonts w:ascii="Times New Roman" w:hAnsi="Times New Roman" w:cs="Times New Roman"/>
        </w:rPr>
        <w:t>the planning is not good</w:t>
      </w:r>
      <w:r>
        <w:rPr>
          <w:rFonts w:ascii="Times New Roman" w:hAnsi="Times New Roman" w:cs="Times New Roman"/>
          <w:lang w:eastAsia="zh-CN"/>
        </w:rPr>
        <w:t xml:space="preserve">, and there are </w:t>
      </w:r>
      <w:r>
        <w:rPr>
          <w:rFonts w:ascii="Times New Roman" w:hAnsi="Times New Roman" w:cs="Times New Roman"/>
        </w:rPr>
        <w:t>often traffic jams.</w:t>
      </w:r>
    </w:p>
    <w:p w14:paraId="5B89E275">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(01:23:17): Indeed. </w:t>
      </w:r>
      <w:r>
        <w:rPr>
          <w:rFonts w:ascii="Times New Roman" w:hAnsi="Times New Roman" w:cs="Times New Roman"/>
          <w:lang w:eastAsia="zh-CN"/>
        </w:rPr>
        <w:t xml:space="preserve">And the price of </w:t>
      </w:r>
      <w:r>
        <w:rPr>
          <w:rFonts w:ascii="Times New Roman" w:hAnsi="Times New Roman" w:cs="Times New Roman"/>
        </w:rPr>
        <w:t xml:space="preserve">Grab goes up hard when </w:t>
      </w:r>
      <w:r>
        <w:rPr>
          <w:rFonts w:ascii="Times New Roman" w:hAnsi="Times New Roman" w:cs="Times New Roman"/>
          <w:lang w:eastAsia="zh-CN"/>
        </w:rPr>
        <w:t>racing</w:t>
      </w:r>
      <w:r>
        <w:rPr>
          <w:rFonts w:ascii="Times New Roman" w:hAnsi="Times New Roman" w:cs="Times New Roman"/>
        </w:rPr>
        <w:t>.</w:t>
      </w:r>
    </w:p>
    <w:p w14:paraId="7966641C">
      <w:pPr>
        <w:jc w:val="both"/>
        <w:rPr>
          <w:rFonts w:ascii="Times New Roman" w:hAnsi="Times New Roman" w:cs="Times New Roman"/>
          <w:lang w:eastAsia="zh-CN"/>
        </w:rPr>
      </w:pPr>
      <w:r>
        <w:rPr>
          <w:rFonts w:ascii="Times New Roman" w:hAnsi="Times New Roman" w:cs="Times New Roman"/>
          <w:lang w:eastAsia="zh-CN"/>
        </w:rPr>
        <w:t xml:space="preserve">Huo </w:t>
      </w:r>
      <w:r>
        <w:rPr>
          <w:rFonts w:ascii="Times New Roman" w:hAnsi="Times New Roman" w:cs="Times New Roman"/>
        </w:rPr>
        <w:t>(01:23:23): When it rains too. Several times, I took a cab to my house, and it stopped raining</w:t>
      </w:r>
      <w:r>
        <w:rPr>
          <w:rFonts w:ascii="Times New Roman" w:hAnsi="Times New Roman" w:cs="Times New Roman"/>
          <w:lang w:eastAsia="zh-CN"/>
        </w:rPr>
        <w:t xml:space="preserve">, only to end up with a </w:t>
      </w:r>
      <w:r>
        <w:rPr>
          <w:rFonts w:ascii="Times New Roman" w:hAnsi="Times New Roman" w:cs="Times New Roman"/>
        </w:rPr>
        <w:t>sky-high cab fare</w:t>
      </w:r>
      <w:r>
        <w:rPr>
          <w:rFonts w:ascii="Times New Roman" w:hAnsi="Times New Roman" w:cs="Times New Roman"/>
          <w:lang w:eastAsia="zh-CN"/>
        </w:rPr>
        <w:t>.</w:t>
      </w:r>
    </w:p>
    <w:p w14:paraId="0CB59B0E">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(01:23:40): Yeah, he's put us off with that one</w:t>
      </w:r>
      <w:r>
        <w:rPr>
          <w:rFonts w:ascii="Times New Roman" w:hAnsi="Times New Roman" w:cs="Times New Roman"/>
          <w:lang w:eastAsia="zh-CN"/>
        </w:rPr>
        <w:t xml:space="preserve">. </w:t>
      </w:r>
      <w:r>
        <w:rPr>
          <w:rFonts w:ascii="Times New Roman" w:hAnsi="Times New Roman" w:cs="Times New Roman"/>
        </w:rPr>
        <w:t xml:space="preserve">Finally, I'd like to ask </w:t>
      </w:r>
      <w:r>
        <w:rPr>
          <w:rFonts w:ascii="Times New Roman" w:hAnsi="Times New Roman" w:cs="Times New Roman"/>
          <w:lang w:eastAsia="zh-CN"/>
        </w:rPr>
        <w:t xml:space="preserve">Sun </w:t>
      </w:r>
      <w:r>
        <w:rPr>
          <w:rFonts w:ascii="Times New Roman" w:hAnsi="Times New Roman" w:cs="Times New Roman"/>
        </w:rPr>
        <w:t xml:space="preserve">to summarise where you think you've gained more from the experience and what advice you would give to </w:t>
      </w:r>
      <w:r>
        <w:rPr>
          <w:rFonts w:ascii="Times New Roman" w:hAnsi="Times New Roman" w:cs="Times New Roman"/>
          <w:lang w:eastAsia="zh-CN"/>
        </w:rPr>
        <w:t xml:space="preserve">new </w:t>
      </w:r>
      <w:r>
        <w:rPr>
          <w:rFonts w:ascii="Times New Roman" w:hAnsi="Times New Roman" w:cs="Times New Roman"/>
        </w:rPr>
        <w:t>undergraduates.</w:t>
      </w:r>
    </w:p>
    <w:p w14:paraId="7F68E999">
      <w:pPr>
        <w:jc w:val="both"/>
        <w:rPr>
          <w:rFonts w:ascii="Times New Roman" w:hAnsi="Times New Roman" w:cs="Times New Roman"/>
        </w:rPr>
      </w:pPr>
      <w:r>
        <w:rPr>
          <w:rFonts w:ascii="Times New Roman" w:hAnsi="Times New Roman" w:cs="Times New Roman"/>
        </w:rPr>
        <w:t xml:space="preserve">Sun(01:23:55): </w:t>
      </w:r>
      <w:r>
        <w:rPr>
          <w:rFonts w:ascii="Times New Roman" w:hAnsi="Times New Roman" w:cs="Times New Roman"/>
          <w:lang w:eastAsia="zh-CN"/>
        </w:rPr>
        <w:t xml:space="preserve">First of all, I think </w:t>
      </w:r>
      <w:r>
        <w:rPr>
          <w:rFonts w:ascii="Times New Roman" w:hAnsi="Times New Roman" w:cs="Times New Roman"/>
        </w:rPr>
        <w:t xml:space="preserve">the ability of self-reliance </w:t>
      </w:r>
      <w:r>
        <w:rPr>
          <w:rFonts w:ascii="Times New Roman" w:hAnsi="Times New Roman" w:cs="Times New Roman"/>
          <w:lang w:eastAsia="zh-CN"/>
        </w:rPr>
        <w:t xml:space="preserve">has been </w:t>
      </w:r>
      <w:r>
        <w:rPr>
          <w:rFonts w:ascii="Times New Roman" w:hAnsi="Times New Roman" w:cs="Times New Roman"/>
        </w:rPr>
        <w:t>rapidly improved</w:t>
      </w:r>
      <w:r>
        <w:rPr>
          <w:rFonts w:ascii="Times New Roman" w:hAnsi="Times New Roman" w:cs="Times New Roman"/>
          <w:lang w:eastAsia="zh-CN"/>
        </w:rPr>
        <w:t xml:space="preserve">. </w:t>
      </w:r>
      <w:r>
        <w:rPr>
          <w:rFonts w:ascii="Times New Roman" w:hAnsi="Times New Roman" w:cs="Times New Roman"/>
        </w:rPr>
        <w:t>I have just heard a lot of students say that they have learned to cook</w:t>
      </w:r>
      <w:r>
        <w:rPr>
          <w:rFonts w:ascii="Times New Roman" w:hAnsi="Times New Roman" w:cs="Times New Roman"/>
          <w:lang w:eastAsia="zh-CN"/>
        </w:rPr>
        <w:t xml:space="preserve">, and </w:t>
      </w:r>
      <w:r>
        <w:rPr>
          <w:rFonts w:ascii="Times New Roman" w:hAnsi="Times New Roman" w:cs="Times New Roman"/>
        </w:rPr>
        <w:t>knowing how to cook should be one of the mandatory skills for students studying abroad. Knowing how to cook will really make your life much better</w:t>
      </w:r>
      <w:r>
        <w:rPr>
          <w:rFonts w:ascii="Times New Roman" w:hAnsi="Times New Roman" w:cs="Times New Roman"/>
          <w:lang w:eastAsia="zh-CN"/>
        </w:rPr>
        <w:t xml:space="preserve">, </w:t>
      </w:r>
      <w:r>
        <w:rPr>
          <w:rFonts w:ascii="Times New Roman" w:hAnsi="Times New Roman" w:cs="Times New Roman"/>
        </w:rPr>
        <w:t>and you will</w:t>
      </w:r>
      <w:r>
        <w:rPr>
          <w:rFonts w:ascii="Times New Roman" w:hAnsi="Times New Roman" w:cs="Times New Roman"/>
          <w:lang w:eastAsia="zh-CN"/>
        </w:rPr>
        <w:t xml:space="preserve"> </w:t>
      </w:r>
      <w:r>
        <w:rPr>
          <w:rFonts w:ascii="Times New Roman" w:hAnsi="Times New Roman" w:cs="Times New Roman"/>
        </w:rPr>
        <w:t>have meals from home from time to time. Secondly</w:t>
      </w:r>
      <w:r>
        <w:rPr>
          <w:rFonts w:ascii="Times New Roman" w:hAnsi="Times New Roman" w:cs="Times New Roman"/>
          <w:lang w:eastAsia="zh-CN"/>
        </w:rPr>
        <w:t xml:space="preserve">, it is the </w:t>
      </w:r>
      <w:r>
        <w:rPr>
          <w:rFonts w:ascii="Times New Roman" w:hAnsi="Times New Roman" w:cs="Times New Roman"/>
        </w:rPr>
        <w:t xml:space="preserve">accumulation of multiculturalism. </w:t>
      </w:r>
      <w:r>
        <w:rPr>
          <w:rFonts w:ascii="Times New Roman" w:hAnsi="Times New Roman" w:cs="Times New Roman"/>
          <w:lang w:eastAsia="zh-CN"/>
        </w:rPr>
        <w:t>There are students</w:t>
      </w:r>
      <w:r>
        <w:rPr>
          <w:rFonts w:ascii="Times New Roman" w:hAnsi="Times New Roman" w:cs="Times New Roman"/>
        </w:rPr>
        <w:t xml:space="preserve"> from different countries </w:t>
      </w:r>
      <w:r>
        <w:rPr>
          <w:rFonts w:ascii="Times New Roman" w:hAnsi="Times New Roman" w:cs="Times New Roman"/>
          <w:lang w:eastAsia="zh-CN"/>
        </w:rPr>
        <w:t xml:space="preserve">and </w:t>
      </w:r>
      <w:r>
        <w:rPr>
          <w:rFonts w:ascii="Times New Roman" w:hAnsi="Times New Roman" w:cs="Times New Roman"/>
        </w:rPr>
        <w:t xml:space="preserve">local Malaysians </w:t>
      </w:r>
      <w:r>
        <w:rPr>
          <w:rFonts w:ascii="Times New Roman" w:hAnsi="Times New Roman" w:cs="Times New Roman"/>
          <w:lang w:eastAsia="zh-CN"/>
        </w:rPr>
        <w:t xml:space="preserve">here, and the </w:t>
      </w:r>
      <w:r>
        <w:rPr>
          <w:rFonts w:ascii="Times New Roman" w:hAnsi="Times New Roman" w:cs="Times New Roman"/>
        </w:rPr>
        <w:t xml:space="preserve">religious culture, ethnic culture and food culture </w:t>
      </w:r>
      <w:r>
        <w:rPr>
          <w:rFonts w:ascii="Times New Roman" w:hAnsi="Times New Roman" w:cs="Times New Roman"/>
          <w:lang w:eastAsia="zh-CN"/>
        </w:rPr>
        <w:t xml:space="preserve">here </w:t>
      </w:r>
      <w:r>
        <w:rPr>
          <w:rFonts w:ascii="Times New Roman" w:hAnsi="Times New Roman" w:cs="Times New Roman"/>
        </w:rPr>
        <w:t xml:space="preserve">are all new to me. Here is some advice for new students: I just listened to you talk about a few important points, and then I will add a little bit. Firstly, I think you need to be self-disciplined to study here. There are not so many counsellors </w:t>
      </w:r>
      <w:r>
        <w:rPr>
          <w:rFonts w:ascii="Times New Roman" w:hAnsi="Times New Roman" w:cs="Times New Roman"/>
          <w:lang w:eastAsia="zh-CN"/>
        </w:rPr>
        <w:t xml:space="preserve">and </w:t>
      </w:r>
      <w:r>
        <w:rPr>
          <w:rFonts w:ascii="Times New Roman" w:hAnsi="Times New Roman" w:cs="Times New Roman"/>
        </w:rPr>
        <w:t xml:space="preserve">teachers </w:t>
      </w:r>
      <w:r>
        <w:rPr>
          <w:rFonts w:ascii="Times New Roman" w:hAnsi="Times New Roman" w:cs="Times New Roman"/>
          <w:lang w:eastAsia="zh-CN"/>
        </w:rPr>
        <w:t xml:space="preserve">in China to </w:t>
      </w:r>
      <w:r>
        <w:rPr>
          <w:rFonts w:ascii="Times New Roman" w:hAnsi="Times New Roman" w:cs="Times New Roman"/>
        </w:rPr>
        <w:t>push you. You need to plan your study time and lifetime by yourself</w:t>
      </w:r>
      <w:r>
        <w:rPr>
          <w:rFonts w:ascii="Times New Roman" w:hAnsi="Times New Roman" w:cs="Times New Roman"/>
          <w:lang w:eastAsia="zh-CN"/>
        </w:rPr>
        <w:t xml:space="preserve">; </w:t>
      </w:r>
      <w:r>
        <w:rPr>
          <w:rFonts w:ascii="Times New Roman" w:hAnsi="Times New Roman" w:cs="Times New Roman"/>
        </w:rPr>
        <w:t>don't waste your time</w:t>
      </w:r>
      <w:r>
        <w:rPr>
          <w:rFonts w:ascii="Times New Roman" w:hAnsi="Times New Roman" w:cs="Times New Roman"/>
          <w:lang w:eastAsia="zh-CN"/>
        </w:rPr>
        <w:t xml:space="preserve">. </w:t>
      </w:r>
      <w:r>
        <w:rPr>
          <w:rFonts w:ascii="Times New Roman" w:hAnsi="Times New Roman" w:cs="Times New Roman"/>
        </w:rPr>
        <w:t>The second thing is to learn to understand some life or cultural things that differ from your own opinions and to take the difficulties you encounter as your compulsory lessons</w:t>
      </w:r>
      <w:r>
        <w:rPr>
          <w:rFonts w:ascii="Times New Roman" w:hAnsi="Times New Roman" w:cs="Times New Roman"/>
          <w:lang w:eastAsia="zh-CN"/>
        </w:rPr>
        <w:t>.</w:t>
      </w:r>
      <w:r>
        <w:rPr>
          <w:rFonts w:ascii="Times New Roman" w:hAnsi="Times New Roman" w:cs="Times New Roman"/>
        </w:rPr>
        <w:t xml:space="preserve"> Instead of saying that I may not encounter this kind of problem if I am in China. If you go to university in the country, you might encounter other problems. It's that problems don't go away, and don't try to avoid them, but be brave enough to face this problem in the moment. </w:t>
      </w:r>
      <w:r>
        <w:rPr>
          <w:rFonts w:ascii="Times New Roman" w:hAnsi="Times New Roman" w:cs="Times New Roman"/>
          <w:lang w:eastAsia="zh-CN"/>
        </w:rPr>
        <w:t xml:space="preserve">The third thing is that </w:t>
      </w:r>
      <w:r>
        <w:rPr>
          <w:rFonts w:ascii="Times New Roman" w:hAnsi="Times New Roman" w:cs="Times New Roman"/>
        </w:rPr>
        <w:t xml:space="preserve">I'm pleased to get to know the state of other students from different universitys in this way, and I think the biggest thing is to open yourself up, like in this discussion. It's a very good learning </w:t>
      </w:r>
      <w:r>
        <w:rPr>
          <w:rFonts w:ascii="Times New Roman" w:hAnsi="Times New Roman" w:cs="Times New Roman"/>
          <w:lang w:eastAsia="zh-CN"/>
        </w:rPr>
        <w:t xml:space="preserve">opportunity </w:t>
      </w:r>
      <w:r>
        <w:rPr>
          <w:rFonts w:ascii="Times New Roman" w:hAnsi="Times New Roman" w:cs="Times New Roman"/>
        </w:rPr>
        <w:t>for me. I learnt about other students from other universitys who are my age, what they're doing, and what kind of mindset they have. Instead of just limiting myself to my current major, I think I need to open myself up to more</w:t>
      </w:r>
      <w:r>
        <w:rPr>
          <w:rFonts w:ascii="Times New Roman" w:hAnsi="Times New Roman" w:cs="Times New Roman"/>
          <w:lang w:eastAsia="zh-CN"/>
        </w:rPr>
        <w:t xml:space="preserve"> and </w:t>
      </w:r>
      <w:r>
        <w:rPr>
          <w:rFonts w:ascii="Times New Roman" w:hAnsi="Times New Roman" w:cs="Times New Roman"/>
        </w:rPr>
        <w:t xml:space="preserve">learn what you want to learn from every activity or experience. The last point is that I think you can hear a lot of voices and see a lot of things when you study abroad compared to your home country. So I hope that they can have their own independent opinions and can look at the same problem </w:t>
      </w:r>
      <w:r>
        <w:rPr>
          <w:rFonts w:ascii="Times New Roman" w:hAnsi="Times New Roman" w:cs="Times New Roman"/>
          <w:lang w:eastAsia="zh-CN"/>
        </w:rPr>
        <w:t xml:space="preserve">from </w:t>
      </w:r>
      <w:r>
        <w:rPr>
          <w:rFonts w:ascii="Times New Roman" w:hAnsi="Times New Roman" w:cs="Times New Roman"/>
        </w:rPr>
        <w:t>multiple perspectives</w:t>
      </w:r>
      <w:r>
        <w:rPr>
          <w:rFonts w:ascii="Times New Roman" w:hAnsi="Times New Roman" w:cs="Times New Roman"/>
          <w:lang w:eastAsia="zh-CN"/>
        </w:rPr>
        <w:t>, so that</w:t>
      </w:r>
      <w:r>
        <w:rPr>
          <w:rFonts w:ascii="Times New Roman" w:hAnsi="Times New Roman" w:cs="Times New Roman"/>
        </w:rPr>
        <w:t>'s about it!</w:t>
      </w:r>
    </w:p>
    <w:p w14:paraId="17CC8BB1">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(01:26:32): OK, thanks, </w:t>
      </w:r>
      <w:r>
        <w:rPr>
          <w:rFonts w:ascii="Times New Roman" w:hAnsi="Times New Roman" w:cs="Times New Roman"/>
          <w:lang w:eastAsia="zh-CN"/>
        </w:rPr>
        <w:t>Sun</w:t>
      </w:r>
      <w:r>
        <w:rPr>
          <w:rFonts w:hint="eastAsia" w:ascii="Times New Roman" w:hAnsi="Times New Roman" w:cs="Times New Roman"/>
          <w:lang w:eastAsia="zh-CN"/>
        </w:rPr>
        <w:t>.</w:t>
      </w:r>
      <w:r>
        <w:rPr>
          <w:rFonts w:ascii="Times New Roman" w:hAnsi="Times New Roman" w:cs="Times New Roman"/>
          <w:lang w:eastAsia="zh-CN"/>
        </w:rPr>
        <w:t xml:space="preserve"> </w:t>
      </w:r>
      <w:r>
        <w:rPr>
          <w:rFonts w:ascii="Times New Roman" w:hAnsi="Times New Roman" w:cs="Times New Roman"/>
        </w:rPr>
        <w:t>Thank you very much to our partners, all my brothers and sisters, for supporting my PhD thesis and helping me to collect my data, and thank you very much for sharing</w:t>
      </w:r>
      <w:r>
        <w:rPr>
          <w:rFonts w:ascii="Times New Roman" w:hAnsi="Times New Roman" w:cs="Times New Roman"/>
          <w:lang w:eastAsia="zh-CN"/>
        </w:rPr>
        <w:t xml:space="preserve">. Previously, </w:t>
      </w:r>
      <w:r>
        <w:rPr>
          <w:rFonts w:ascii="Times New Roman" w:hAnsi="Times New Roman" w:cs="Times New Roman"/>
        </w:rPr>
        <w:t>everyone has sent our signatures and passport numbers for the university ethical review</w:t>
      </w:r>
      <w:r>
        <w:rPr>
          <w:rFonts w:ascii="Times New Roman" w:hAnsi="Times New Roman" w:cs="Times New Roman"/>
          <w:lang w:eastAsia="zh-CN"/>
        </w:rPr>
        <w:t>.</w:t>
      </w:r>
      <w:r>
        <w:rPr>
          <w:rFonts w:ascii="Times New Roman" w:hAnsi="Times New Roman" w:cs="Times New Roman"/>
        </w:rPr>
        <w:t xml:space="preserve"> I would also like to tell you that all this data from everyone, including real names and passports, will be submitted to the university if the university wants to submit the materials. Other than that, it will never be published in any papers</w:t>
      </w:r>
      <w:r>
        <w:rPr>
          <w:rFonts w:ascii="Times New Roman" w:hAnsi="Times New Roman" w:cs="Times New Roman"/>
          <w:lang w:eastAsia="zh-CN"/>
        </w:rPr>
        <w:t xml:space="preserve">, </w:t>
      </w:r>
      <w:r>
        <w:rPr>
          <w:rFonts w:ascii="Times New Roman" w:hAnsi="Times New Roman" w:cs="Times New Roman"/>
        </w:rPr>
        <w:t>social media platforms or on the internet</w:t>
      </w:r>
      <w:r>
        <w:rPr>
          <w:rFonts w:ascii="Times New Roman" w:hAnsi="Times New Roman" w:cs="Times New Roman"/>
          <w:lang w:eastAsia="zh-CN"/>
        </w:rPr>
        <w:t xml:space="preserve">, and I </w:t>
      </w:r>
      <w:r>
        <w:rPr>
          <w:rFonts w:ascii="Times New Roman" w:hAnsi="Times New Roman" w:cs="Times New Roman"/>
        </w:rPr>
        <w:t xml:space="preserve">will definitely maintain the security of your personal information. The second is that I may quote you in the paper, </w:t>
      </w:r>
      <w:r>
        <w:rPr>
          <w:rFonts w:ascii="Times New Roman" w:hAnsi="Times New Roman" w:cs="Times New Roman"/>
          <w:lang w:eastAsia="zh-CN"/>
        </w:rPr>
        <w:t xml:space="preserve">but </w:t>
      </w:r>
      <w:r>
        <w:rPr>
          <w:rFonts w:ascii="Times New Roman" w:hAnsi="Times New Roman" w:cs="Times New Roman"/>
        </w:rPr>
        <w:t xml:space="preserve">I will never use your real name, only your nickname, </w:t>
      </w:r>
      <w:r>
        <w:rPr>
          <w:rFonts w:ascii="Times New Roman" w:hAnsi="Times New Roman" w:cs="Times New Roman"/>
          <w:lang w:eastAsia="zh-CN"/>
        </w:rPr>
        <w:t xml:space="preserve">to </w:t>
      </w:r>
      <w:r>
        <w:rPr>
          <w:rFonts w:ascii="Times New Roman" w:hAnsi="Times New Roman" w:cs="Times New Roman"/>
        </w:rPr>
        <w:t>refer to you</w:t>
      </w:r>
      <w:r>
        <w:rPr>
          <w:rFonts w:ascii="Times New Roman" w:hAnsi="Times New Roman" w:cs="Times New Roman"/>
          <w:lang w:eastAsia="zh-CN"/>
        </w:rPr>
        <w:t xml:space="preserve"> to </w:t>
      </w:r>
      <w:r>
        <w:rPr>
          <w:rFonts w:ascii="Times New Roman" w:hAnsi="Times New Roman" w:cs="Times New Roman"/>
        </w:rPr>
        <w:t xml:space="preserve">ensure the security of your </w:t>
      </w:r>
      <w:r>
        <w:rPr>
          <w:rFonts w:ascii="Times New Roman" w:hAnsi="Times New Roman" w:cs="Times New Roman"/>
          <w:lang w:eastAsia="zh-CN"/>
        </w:rPr>
        <w:t xml:space="preserve">personal </w:t>
      </w:r>
      <w:r>
        <w:rPr>
          <w:rFonts w:ascii="Times New Roman" w:hAnsi="Times New Roman" w:cs="Times New Roman"/>
        </w:rPr>
        <w:t>information.</w:t>
      </w:r>
    </w:p>
    <w:p w14:paraId="789A7A9F">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(01:27:33): Well, this is the end of today's online interview. I have gained a lot, I have learnt about some of your experiences at different stages and how to deal with the difficulties you face, and I wish all of you a successful graduation and </w:t>
      </w:r>
      <w:r>
        <w:rPr>
          <w:rFonts w:ascii="Times New Roman" w:hAnsi="Times New Roman" w:cs="Times New Roman"/>
          <w:lang w:eastAsia="zh-CN"/>
        </w:rPr>
        <w:t>go to</w:t>
      </w:r>
      <w:r>
        <w:rPr>
          <w:rFonts w:ascii="Times New Roman" w:hAnsi="Times New Roman" w:cs="Times New Roman"/>
        </w:rPr>
        <w:t xml:space="preserve"> the country you want to go to study for a master's degree</w:t>
      </w:r>
      <w:r>
        <w:rPr>
          <w:rFonts w:ascii="Times New Roman" w:hAnsi="Times New Roman" w:cs="Times New Roman"/>
          <w:lang w:eastAsia="zh-CN"/>
        </w:rPr>
        <w:t xml:space="preserve"> and </w:t>
      </w:r>
      <w:r>
        <w:rPr>
          <w:rFonts w:ascii="Times New Roman" w:hAnsi="Times New Roman" w:cs="Times New Roman"/>
        </w:rPr>
        <w:t>engage in the industry you want to work in. Do you have any questions for me?</w:t>
      </w:r>
    </w:p>
    <w:p w14:paraId="37749161">
      <w:pPr>
        <w:jc w:val="both"/>
        <w:rPr>
          <w:rFonts w:ascii="Times New Roman" w:hAnsi="Times New Roman" w:cs="Times New Roman"/>
        </w:rPr>
      </w:pPr>
      <w:r>
        <w:rPr>
          <w:rFonts w:ascii="Times New Roman" w:hAnsi="Times New Roman" w:cs="Times New Roman"/>
        </w:rPr>
        <w:t>Sun(01:28:02): No, thank you too!</w:t>
      </w:r>
    </w:p>
    <w:p w14:paraId="421F817A">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(01:28:06): OK, so if not, that's it for this panel discussion, thank you very much</w:t>
      </w:r>
      <w:r>
        <w:rPr>
          <w:rFonts w:ascii="Times New Roman" w:hAnsi="Times New Roman" w:cs="Times New Roman"/>
          <w:lang w:eastAsia="zh-CN"/>
        </w:rPr>
        <w:t>. Bye.</w:t>
      </w:r>
    </w:p>
    <w:p w14:paraId="795A2B45">
      <w:pPr>
        <w:jc w:val="both"/>
        <w:rPr>
          <w:rFonts w:ascii="Times New Roman" w:hAnsi="Times New Roman" w:cs="Times New Roman"/>
        </w:rPr>
      </w:pPr>
      <w:r>
        <w:rPr>
          <w:rFonts w:ascii="Times New Roman" w:hAnsi="Times New Roman" w:cs="Times New Roman"/>
        </w:rPr>
        <w:t>Sun(01:28:23): OK, thanks! Hard work!</w:t>
      </w:r>
    </w:p>
    <w:p w14:paraId="56A80ECF">
      <w:pPr>
        <w:jc w:val="both"/>
        <w:rPr>
          <w:rFonts w:ascii="Times New Roman" w:hAnsi="Times New Roman" w:cs="Times New Roman"/>
        </w:rPr>
      </w:pPr>
      <w:r>
        <w:rPr>
          <w:rFonts w:ascii="Times New Roman" w:hAnsi="Times New Roman" w:cs="Times New Roman"/>
          <w:lang w:eastAsia="zh-CN"/>
        </w:rPr>
        <w:t>Kevin</w:t>
      </w:r>
      <w:r>
        <w:rPr>
          <w:rFonts w:ascii="Times New Roman" w:hAnsi="Times New Roman" w:cs="Times New Roman"/>
        </w:rPr>
        <w:t>(01:28:23): OK, thanks</w:t>
      </w:r>
      <w:r>
        <w:rPr>
          <w:rFonts w:ascii="Times New Roman" w:hAnsi="Times New Roman" w:cs="Times New Roman"/>
          <w:lang w:eastAsia="zh-CN"/>
        </w:rPr>
        <w:t xml:space="preserve">, </w:t>
      </w:r>
      <w:r>
        <w:rPr>
          <w:rFonts w:ascii="Times New Roman" w:hAnsi="Times New Roman" w:cs="Times New Roman"/>
        </w:rPr>
        <w:t>bye.</w:t>
      </w:r>
    </w:p>
    <w:p w14:paraId="2DB9526E">
      <w:pPr>
        <w:jc w:val="both"/>
        <w:rPr>
          <w:rFonts w:ascii="Times New Roman" w:hAnsi="Times New Roman" w:cs="Times New Roman"/>
        </w:rPr>
      </w:pPr>
      <w:r>
        <w:rPr>
          <w:rFonts w:ascii="Times New Roman" w:hAnsi="Times New Roman" w:cs="Times New Roman"/>
          <w:lang w:eastAsia="zh-CN"/>
        </w:rPr>
        <w:t>Xiaosun</w:t>
      </w:r>
      <w:r>
        <w:rPr>
          <w:rFonts w:ascii="Times New Roman" w:hAnsi="Times New Roman" w:cs="Times New Roman"/>
        </w:rPr>
        <w:t>(01:28:23): OK, thanks</w:t>
      </w:r>
      <w:r>
        <w:rPr>
          <w:rFonts w:ascii="Times New Roman" w:hAnsi="Times New Roman" w:cs="Times New Roman"/>
          <w:lang w:eastAsia="zh-CN"/>
        </w:rPr>
        <w:t xml:space="preserve">, </w:t>
      </w:r>
      <w:r>
        <w:rPr>
          <w:rFonts w:ascii="Times New Roman" w:hAnsi="Times New Roman" w:cs="Times New Roman"/>
        </w:rPr>
        <w:t>bye.</w:t>
      </w:r>
    </w:p>
    <w:p w14:paraId="7AED8A86">
      <w:pPr>
        <w:jc w:val="both"/>
        <w:rPr>
          <w:rFonts w:ascii="Times New Roman" w:hAnsi="Times New Roman" w:cs="Times New Roman"/>
        </w:rPr>
      </w:pPr>
      <w:r>
        <w:rPr>
          <w:rFonts w:ascii="Times New Roman" w:hAnsi="Times New Roman" w:cs="Times New Roman"/>
          <w:lang w:eastAsia="zh-CN"/>
        </w:rPr>
        <w:t xml:space="preserve">Xiao Wang </w:t>
      </w:r>
      <w:r>
        <w:rPr>
          <w:rFonts w:ascii="Times New Roman" w:hAnsi="Times New Roman" w:cs="Times New Roman"/>
        </w:rPr>
        <w:t>(01:28:25): Thank you, moderator</w:t>
      </w:r>
      <w:r>
        <w:rPr>
          <w:rFonts w:ascii="Times New Roman" w:hAnsi="Times New Roman" w:cs="Times New Roman"/>
          <w:lang w:eastAsia="zh-CN"/>
        </w:rPr>
        <w:t xml:space="preserve">, </w:t>
      </w:r>
      <w:r>
        <w:rPr>
          <w:rFonts w:ascii="Times New Roman" w:hAnsi="Times New Roman" w:cs="Times New Roman"/>
        </w:rPr>
        <w:t>bye!</w:t>
      </w:r>
    </w:p>
    <w:p w14:paraId="51F8C7D5">
      <w:pPr>
        <w:jc w:val="both"/>
        <w:rPr>
          <w:rFonts w:ascii="Times New Roman" w:hAnsi="Times New Roman" w:cs="Times New Roman"/>
        </w:rPr>
      </w:pPr>
      <w:r>
        <w:rPr>
          <w:rFonts w:ascii="Times New Roman" w:hAnsi="Times New Roman" w:cs="Times New Roman"/>
          <w:lang w:eastAsia="zh-CN"/>
        </w:rPr>
        <w:t xml:space="preserve">Xiao Huo </w:t>
      </w:r>
      <w:r>
        <w:rPr>
          <w:rFonts w:ascii="Times New Roman" w:hAnsi="Times New Roman" w:cs="Times New Roman"/>
        </w:rPr>
        <w:t>(01:28:26): Bye.</w:t>
      </w:r>
    </w:p>
    <w:p w14:paraId="16B8D195">
      <w:pPr>
        <w:jc w:val="both"/>
        <w:rPr>
          <w:rFonts w:ascii="Times New Roman" w:hAnsi="Times New Roman" w:cs="Times New Roman"/>
        </w:rPr>
      </w:pPr>
      <w:r>
        <w:rPr>
          <w:rFonts w:ascii="Times New Roman" w:hAnsi="Times New Roman" w:cs="Times New Roman"/>
        </w:rPr>
        <w:t>Sun(01:28:27): Bye.</w:t>
      </w:r>
    </w:p>
    <w:p w14:paraId="164D1182">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(01:28:28): Bye, thank you all!</w:t>
      </w:r>
    </w:p>
    <w:p w14:paraId="5B6B0661">
      <w:pPr>
        <w:jc w:val="both"/>
        <w:rPr>
          <w:rFonts w:ascii="Times New Roman" w:hAnsi="Times New Roman" w:cs="Times New Roma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ＭＳ 明朝">
    <w:altName w:val="宋体"/>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86"/>
    <w:family w:val="auto"/>
    <w:pitch w:val="default"/>
    <w:sig w:usb0="E4002EFF" w:usb1="C000247B" w:usb2="00000009" w:usb3="00000000" w:csb0="200001FF" w:csb1="00000000"/>
  </w:font>
  <w:font w:name="Open Sans">
    <w:panose1 w:val="020B0606030504020204"/>
    <w:charset w:val="00"/>
    <w:family w:val="auto"/>
    <w:pitch w:val="default"/>
    <w:sig w:usb0="E00002EF" w:usb1="4000205B" w:usb2="00000028"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2060864"/>
      <w:docPartObj>
        <w:docPartGallery w:val="autotext"/>
      </w:docPartObj>
    </w:sdtPr>
    <w:sdtContent>
      <w:p w14:paraId="7B3BB300">
        <w:pPr>
          <w:pStyle w:val="24"/>
          <w:jc w:val="right"/>
        </w:pPr>
        <w:r>
          <w:fldChar w:fldCharType="begin"/>
        </w:r>
        <w:r>
          <w:instrText xml:space="preserve">PAGE   \* MERGEFORMAT</w:instrText>
        </w:r>
        <w:r>
          <w:fldChar w:fldCharType="separate"/>
        </w:r>
        <w:r>
          <w:rPr>
            <w:lang w:val="en-GB"/>
          </w:rPr>
          <w:t>2</w:t>
        </w:r>
        <w:r>
          <w:fldChar w:fldCharType="end"/>
        </w:r>
      </w:p>
    </w:sdtContent>
  </w:sdt>
  <w:p w14:paraId="554E591E">
    <w:pPr>
      <w:pStyle w:val="2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4E993">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DCBDC">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2DFA0">
    <w:pPr>
      <w:pStyle w:val="2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41FAC">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8D8DB">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hideGrammaticalErrors/>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zQ1NjI2NgdSxmZmFko6SsGpxcWZ+XkgBUa1AEAydGcsAAAA"/>
    <w:docVar w:name="commondata" w:val="eyJoZGlkIjoiN2YzNjBkOTgyNWQ1YTMxYzM3MzMwNWFiODNmOWIzYWMifQ=="/>
  </w:docVars>
  <w:rsids>
    <w:rsidRoot w:val="00172A27"/>
    <w:rsid w:val="00034616"/>
    <w:rsid w:val="00045C48"/>
    <w:rsid w:val="0006063C"/>
    <w:rsid w:val="0015074B"/>
    <w:rsid w:val="0029360B"/>
    <w:rsid w:val="0029639D"/>
    <w:rsid w:val="002A4777"/>
    <w:rsid w:val="00326F90"/>
    <w:rsid w:val="005D2E08"/>
    <w:rsid w:val="00607879"/>
    <w:rsid w:val="006F4D89"/>
    <w:rsid w:val="00797F1E"/>
    <w:rsid w:val="0086018C"/>
    <w:rsid w:val="00987C14"/>
    <w:rsid w:val="00AA0A62"/>
    <w:rsid w:val="00AA1D8D"/>
    <w:rsid w:val="00B00ED5"/>
    <w:rsid w:val="00B47730"/>
    <w:rsid w:val="00BD5851"/>
    <w:rsid w:val="00CB0664"/>
    <w:rsid w:val="00E3412D"/>
    <w:rsid w:val="00ED17DB"/>
    <w:rsid w:val="00F85DAC"/>
    <w:rsid w:val="00FC693F"/>
    <w:rsid w:val="00FD1D1E"/>
    <w:rsid w:val="033E696D"/>
    <w:rsid w:val="0911062F"/>
    <w:rsid w:val="0913264A"/>
    <w:rsid w:val="0BCE4606"/>
    <w:rsid w:val="129C720C"/>
    <w:rsid w:val="197A3360"/>
    <w:rsid w:val="1A240213"/>
    <w:rsid w:val="1CDE1159"/>
    <w:rsid w:val="1DCB4E4A"/>
    <w:rsid w:val="1FBA459F"/>
    <w:rsid w:val="20253670"/>
    <w:rsid w:val="21D342CD"/>
    <w:rsid w:val="228A6FAA"/>
    <w:rsid w:val="22C81958"/>
    <w:rsid w:val="26061115"/>
    <w:rsid w:val="26753BA5"/>
    <w:rsid w:val="27A04C51"/>
    <w:rsid w:val="2BF0652A"/>
    <w:rsid w:val="2DA90D03"/>
    <w:rsid w:val="32DA195F"/>
    <w:rsid w:val="32E708BE"/>
    <w:rsid w:val="33FE20DB"/>
    <w:rsid w:val="352F05B9"/>
    <w:rsid w:val="3A35391F"/>
    <w:rsid w:val="3AA525B8"/>
    <w:rsid w:val="3BA24FE4"/>
    <w:rsid w:val="3BA7084C"/>
    <w:rsid w:val="3C1002BA"/>
    <w:rsid w:val="3E2C6DE7"/>
    <w:rsid w:val="3E81327C"/>
    <w:rsid w:val="3F5D194E"/>
    <w:rsid w:val="40CF1B6E"/>
    <w:rsid w:val="442810E1"/>
    <w:rsid w:val="47395516"/>
    <w:rsid w:val="478C56F4"/>
    <w:rsid w:val="4A0764D3"/>
    <w:rsid w:val="542168ED"/>
    <w:rsid w:val="58D8132C"/>
    <w:rsid w:val="5AE900E2"/>
    <w:rsid w:val="5D917643"/>
    <w:rsid w:val="5E8A6085"/>
    <w:rsid w:val="5F1A6ABC"/>
    <w:rsid w:val="619A2570"/>
    <w:rsid w:val="65951A17"/>
    <w:rsid w:val="65AB021F"/>
    <w:rsid w:val="662F5543"/>
    <w:rsid w:val="664B1ADC"/>
    <w:rsid w:val="6D4C4C2C"/>
    <w:rsid w:val="6F991C7F"/>
    <w:rsid w:val="70CE6965"/>
    <w:rsid w:val="768046CE"/>
    <w:rsid w:val="777B1D72"/>
    <w:rsid w:val="789B6A68"/>
    <w:rsid w:val="7B3E36DA"/>
    <w:rsid w:val="7EF52C2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semiHidden="0"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2"/>
      <w:szCs w:val="22"/>
      <w:lang w:val="en-US" w:eastAsia="en-US" w:bidi="ar-SA"/>
    </w:rPr>
  </w:style>
  <w:style w:type="paragraph" w:styleId="3">
    <w:name w:val="heading 1"/>
    <w:basedOn w:val="1"/>
    <w:next w:val="1"/>
    <w:link w:val="140"/>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1"/>
    <w:autoRedefine/>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2"/>
    <w:autoRedefine/>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2"/>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3"/>
    <w:autoRedefine/>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4"/>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5"/>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6"/>
    <w:autoRedefine/>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7"/>
    <w:autoRedefine/>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autoRedefine/>
    <w:unhideWhenUsed/>
    <w:qFormat/>
    <w:uiPriority w:val="99"/>
    <w:pPr>
      <w:numPr>
        <w:ilvl w:val="0"/>
        <w:numId w:val="2"/>
      </w:numPr>
      <w:contextualSpacing/>
    </w:pPr>
  </w:style>
  <w:style w:type="paragraph" w:styleId="15">
    <w:name w:val="caption"/>
    <w:basedOn w:val="1"/>
    <w:next w:val="1"/>
    <w:autoRedefine/>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8"/>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6"/>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autoRedefine/>
    <w:unhideWhenUsed/>
    <w:qFormat/>
    <w:uiPriority w:val="99"/>
    <w:pPr>
      <w:spacing w:after="120"/>
      <w:ind w:left="360"/>
      <w:contextualSpacing/>
    </w:pPr>
  </w:style>
  <w:style w:type="paragraph" w:styleId="23">
    <w:name w:val="List Bullet 2"/>
    <w:basedOn w:val="1"/>
    <w:autoRedefine/>
    <w:unhideWhenUsed/>
    <w:qFormat/>
    <w:uiPriority w:val="99"/>
    <w:pPr>
      <w:numPr>
        <w:ilvl w:val="0"/>
        <w:numId w:val="6"/>
      </w:numPr>
      <w:contextualSpacing/>
    </w:pPr>
  </w:style>
  <w:style w:type="paragraph" w:styleId="24">
    <w:name w:val="footer"/>
    <w:basedOn w:val="1"/>
    <w:link w:val="138"/>
    <w:autoRedefine/>
    <w:unhideWhenUsed/>
    <w:qFormat/>
    <w:uiPriority w:val="99"/>
    <w:pPr>
      <w:tabs>
        <w:tab w:val="center" w:pos="4680"/>
        <w:tab w:val="right" w:pos="9360"/>
      </w:tabs>
      <w:spacing w:after="0" w:line="240" w:lineRule="auto"/>
    </w:pPr>
  </w:style>
  <w:style w:type="paragraph" w:styleId="25">
    <w:name w:val="header"/>
    <w:basedOn w:val="1"/>
    <w:link w:val="137"/>
    <w:autoRedefine/>
    <w:unhideWhenUsed/>
    <w:qFormat/>
    <w:uiPriority w:val="99"/>
    <w:pPr>
      <w:tabs>
        <w:tab w:val="center" w:pos="4680"/>
        <w:tab w:val="right" w:pos="9360"/>
      </w:tabs>
      <w:spacing w:after="0" w:line="240" w:lineRule="auto"/>
    </w:pPr>
  </w:style>
  <w:style w:type="paragraph" w:styleId="26">
    <w:name w:val="Subtitle"/>
    <w:basedOn w:val="1"/>
    <w:next w:val="1"/>
    <w:link w:val="144"/>
    <w:autoRedefine/>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autoRedefine/>
    <w:unhideWhenUsed/>
    <w:qFormat/>
    <w:uiPriority w:val="99"/>
    <w:pPr>
      <w:ind w:left="360" w:hanging="360"/>
      <w:contextualSpacing/>
    </w:pPr>
  </w:style>
  <w:style w:type="paragraph" w:styleId="28">
    <w:name w:val="Body Text 2"/>
    <w:basedOn w:val="1"/>
    <w:link w:val="147"/>
    <w:unhideWhenUsed/>
    <w:qFormat/>
    <w:uiPriority w:val="99"/>
    <w:pPr>
      <w:spacing w:after="120" w:line="480" w:lineRule="auto"/>
    </w:pPr>
  </w:style>
  <w:style w:type="paragraph" w:styleId="29">
    <w:name w:val="List Continue 2"/>
    <w:basedOn w:val="1"/>
    <w:autoRedefine/>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3"/>
    <w:autoRedefine/>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Light Shading"/>
    <w:basedOn w:val="32"/>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autoRedefine/>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autoRedefine/>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autoRedefine/>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autoRedefine/>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autoRedefine/>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autoRedefine/>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autoRedefine/>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autoRedefine/>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autoRedefine/>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autoRedefine/>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styleId="135">
    <w:name w:val="line number"/>
    <w:basedOn w:val="132"/>
    <w:unhideWhenUsed/>
    <w:uiPriority w:val="99"/>
    <w:rPr>
      <w:rFonts w:hint="eastAsia"/>
      <w:sz w:val="24"/>
      <w:szCs w:val="24"/>
    </w:rPr>
  </w:style>
  <w:style w:type="character" w:styleId="136">
    <w:name w:val="Hyperlink"/>
    <w:unhideWhenUsed/>
    <w:uiPriority w:val="99"/>
    <w:rPr>
      <w:rFonts w:hint="eastAsia" w:ascii="Calibri" w:hAnsi="Calibri" w:eastAsia="Times New Roman" w:cs="Times New Roman"/>
      <w:sz w:val="24"/>
      <w:szCs w:val="24"/>
    </w:rPr>
  </w:style>
  <w:style w:type="character" w:customStyle="1" w:styleId="137">
    <w:name w:val="Header Char"/>
    <w:basedOn w:val="132"/>
    <w:link w:val="25"/>
    <w:qFormat/>
    <w:uiPriority w:val="99"/>
  </w:style>
  <w:style w:type="character" w:customStyle="1" w:styleId="138">
    <w:name w:val="Footer Char"/>
    <w:basedOn w:val="132"/>
    <w:link w:val="24"/>
    <w:qFormat/>
    <w:uiPriority w:val="99"/>
  </w:style>
  <w:style w:type="paragraph" w:styleId="139">
    <w:name w:val="No Spacing"/>
    <w:qFormat/>
    <w:uiPriority w:val="1"/>
    <w:rPr>
      <w:rFonts w:asciiTheme="minorHAnsi" w:hAnsiTheme="minorHAnsi" w:eastAsiaTheme="minorEastAsia" w:cstheme="minorBidi"/>
      <w:sz w:val="22"/>
      <w:szCs w:val="22"/>
      <w:lang w:val="en-US" w:eastAsia="en-US" w:bidi="ar-SA"/>
    </w:rPr>
  </w:style>
  <w:style w:type="character" w:customStyle="1" w:styleId="140">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1">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2">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3">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4">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5">
    <w:name w:val="List Paragraph"/>
    <w:basedOn w:val="1"/>
    <w:qFormat/>
    <w:uiPriority w:val="34"/>
    <w:pPr>
      <w:ind w:left="720"/>
      <w:contextualSpacing/>
    </w:pPr>
  </w:style>
  <w:style w:type="character" w:customStyle="1" w:styleId="146">
    <w:name w:val="Body Text Char"/>
    <w:basedOn w:val="132"/>
    <w:link w:val="19"/>
    <w:qFormat/>
    <w:uiPriority w:val="99"/>
  </w:style>
  <w:style w:type="character" w:customStyle="1" w:styleId="147">
    <w:name w:val="Body Text 2 Char"/>
    <w:basedOn w:val="132"/>
    <w:link w:val="28"/>
    <w:qFormat/>
    <w:uiPriority w:val="99"/>
  </w:style>
  <w:style w:type="character" w:customStyle="1" w:styleId="148">
    <w:name w:val="Body Text 3 Char"/>
    <w:basedOn w:val="132"/>
    <w:link w:val="17"/>
    <w:qFormat/>
    <w:uiPriority w:val="99"/>
    <w:rPr>
      <w:sz w:val="16"/>
      <w:szCs w:val="16"/>
    </w:rPr>
  </w:style>
  <w:style w:type="character" w:customStyle="1" w:styleId="149">
    <w:name w:val="Macro Text Char"/>
    <w:basedOn w:val="132"/>
    <w:link w:val="2"/>
    <w:qFormat/>
    <w:uiPriority w:val="99"/>
    <w:rPr>
      <w:rFonts w:ascii="Courier" w:hAnsi="Courier"/>
      <w:sz w:val="20"/>
      <w:szCs w:val="20"/>
    </w:rPr>
  </w:style>
  <w:style w:type="paragraph" w:styleId="150">
    <w:name w:val="Quote"/>
    <w:basedOn w:val="1"/>
    <w:next w:val="1"/>
    <w:link w:val="151"/>
    <w:qFormat/>
    <w:uiPriority w:val="29"/>
    <w:rPr>
      <w:i/>
      <w:iCs/>
      <w:color w:val="000000" w:themeColor="text1"/>
      <w14:textFill>
        <w14:solidFill>
          <w14:schemeClr w14:val="tx1"/>
        </w14:solidFill>
      </w14:textFill>
    </w:rPr>
  </w:style>
  <w:style w:type="character" w:customStyle="1" w:styleId="151">
    <w:name w:val="Quote Char"/>
    <w:basedOn w:val="132"/>
    <w:link w:val="150"/>
    <w:qFormat/>
    <w:uiPriority w:val="29"/>
    <w:rPr>
      <w:i/>
      <w:iCs/>
      <w:color w:val="000000" w:themeColor="text1"/>
      <w14:textFill>
        <w14:solidFill>
          <w14:schemeClr w14:val="tx1"/>
        </w14:solidFill>
      </w14:textFill>
    </w:rPr>
  </w:style>
  <w:style w:type="character" w:customStyle="1" w:styleId="152">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3">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4">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5">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6">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7">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8">
    <w:name w:val="Intense Quote"/>
    <w:basedOn w:val="1"/>
    <w:next w:val="1"/>
    <w:link w:val="159"/>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9">
    <w:name w:val="Intense Quote Char"/>
    <w:basedOn w:val="132"/>
    <w:link w:val="158"/>
    <w:qFormat/>
    <w:uiPriority w:val="30"/>
    <w:rPr>
      <w:b/>
      <w:bCs/>
      <w:i/>
      <w:iCs/>
      <w:color w:val="4F81BD" w:themeColor="accent1"/>
      <w14:textFill>
        <w14:solidFill>
          <w14:schemeClr w14:val="accent1"/>
        </w14:solidFill>
      </w14:textFill>
    </w:rPr>
  </w:style>
  <w:style w:type="character" w:customStyle="1" w:styleId="160">
    <w:name w:val="Subtle Emphasis1"/>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61">
    <w:name w:val="Intense Emphasis1"/>
    <w:basedOn w:val="132"/>
    <w:qFormat/>
    <w:uiPriority w:val="21"/>
    <w:rPr>
      <w:b/>
      <w:bCs/>
      <w:i/>
      <w:iCs/>
      <w:color w:val="4F81BD" w:themeColor="accent1"/>
      <w14:textFill>
        <w14:solidFill>
          <w14:schemeClr w14:val="accent1"/>
        </w14:solidFill>
      </w14:textFill>
    </w:rPr>
  </w:style>
  <w:style w:type="character" w:customStyle="1" w:styleId="162">
    <w:name w:val="Subtle Reference1"/>
    <w:basedOn w:val="132"/>
    <w:qFormat/>
    <w:uiPriority w:val="31"/>
    <w:rPr>
      <w:smallCaps/>
      <w:color w:val="C0504D" w:themeColor="accent2"/>
      <w:u w:val="single"/>
      <w14:textFill>
        <w14:solidFill>
          <w14:schemeClr w14:val="accent2"/>
        </w14:solidFill>
      </w14:textFill>
    </w:rPr>
  </w:style>
  <w:style w:type="character" w:customStyle="1" w:styleId="163">
    <w:name w:val="Intense Reference1"/>
    <w:basedOn w:val="132"/>
    <w:qFormat/>
    <w:uiPriority w:val="32"/>
    <w:rPr>
      <w:b/>
      <w:bCs/>
      <w:smallCaps/>
      <w:color w:val="C0504D" w:themeColor="accent2"/>
      <w:spacing w:val="5"/>
      <w:u w:val="single"/>
      <w14:textFill>
        <w14:solidFill>
          <w14:schemeClr w14:val="accent2"/>
        </w14:solidFill>
      </w14:textFill>
    </w:rPr>
  </w:style>
  <w:style w:type="character" w:customStyle="1" w:styleId="164">
    <w:name w:val="Book Title1"/>
    <w:basedOn w:val="132"/>
    <w:qFormat/>
    <w:uiPriority w:val="33"/>
    <w:rPr>
      <w:b/>
      <w:bCs/>
      <w:smallCaps/>
      <w:spacing w:val="5"/>
    </w:rPr>
  </w:style>
  <w:style w:type="paragraph" w:customStyle="1" w:styleId="165">
    <w:name w:val="TOC Heading1"/>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Template>
  <Pages>21</Pages>
  <Words>10357</Words>
  <Characters>48905</Characters>
  <Lines>740</Lines>
  <Paragraphs>270</Paragraphs>
  <TotalTime>215</TotalTime>
  <ScaleCrop>false</ScaleCrop>
  <LinksUpToDate>false</LinksUpToDate>
  <CharactersWithSpaces>59040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keywords>, docId:13E6C45197465BC192A554BFB0A41F13</cp:keywords>
  <cp:lastModifiedBy>Million·J</cp:lastModifiedBy>
  <dcterms:modified xsi:type="dcterms:W3CDTF">2024-07-22T13:40:52Z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8D26DD11134847A19156B4DAB0C35CB0_12</vt:lpwstr>
  </property>
  <property fmtid="{D5CDD505-2E9C-101B-9397-08002B2CF9AE}" pid="4" name="GrammarlyDocumentId">
    <vt:lpwstr>5ca883d8231881ee6cad0718c084329434b4121ba24bfdbe6aa2bf5912dc23a6</vt:lpwstr>
  </property>
</Properties>
</file>